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notes.xml" ContentType="application/vnd.openxmlformats-officedocument.wordprocessingml.foot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customXml/itemProps1.xml" ContentType="application/vnd.openxmlformats-officedocument.customXmlProperties+xml"/>
  <Override PartName="/word/webSettings.xml" ContentType="application/vnd.openxmlformats-officedocument.wordprocessingml.webSetting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7635D17" w14:textId="0AC78827" w:rsidR="008277AC" w:rsidRPr="000A54F7" w:rsidRDefault="008277AC" w:rsidP="008277AC">
      <w:pPr>
        <w:spacing w:after="240"/>
        <w:rPr>
          <w:rFonts w:ascii="Calibri" w:hAnsi="Calibri"/>
          <w:b/>
          <w:i/>
          <w:sz w:val="28"/>
          <w:lang w:val="cs-CZ"/>
        </w:rPr>
      </w:pPr>
      <w:r w:rsidRPr="000A54F7">
        <w:rPr>
          <w:rFonts w:ascii="Calibri" w:hAnsi="Calibri"/>
          <w:b/>
          <w:i/>
          <w:sz w:val="28"/>
          <w:lang w:val="cs-CZ"/>
        </w:rPr>
        <w:t>Příloha 2</w:t>
      </w:r>
    </w:p>
    <w:p w14:paraId="4740C44A" w14:textId="3717CEC0" w:rsidR="00D00537" w:rsidRPr="000A54F7" w:rsidRDefault="00AD67B1" w:rsidP="008277AC">
      <w:pPr>
        <w:spacing w:after="240"/>
        <w:rPr>
          <w:lang w:val="cs-CZ"/>
        </w:rPr>
      </w:pPr>
      <w:r w:rsidRPr="000A54F7">
        <w:rPr>
          <w:rFonts w:ascii="Calibri" w:hAnsi="Calibri"/>
          <w:b/>
          <w:i/>
          <w:sz w:val="28"/>
          <w:lang w:val="cs-CZ"/>
        </w:rPr>
        <w:t>Vyhodnocení dotazníkového šetření</w:t>
      </w:r>
      <w:r w:rsidR="008277AC" w:rsidRPr="000A54F7">
        <w:rPr>
          <w:rFonts w:ascii="Calibri" w:hAnsi="Calibri"/>
          <w:b/>
          <w:i/>
          <w:sz w:val="28"/>
          <w:lang w:val="cs-CZ"/>
        </w:rPr>
        <w:t xml:space="preserve"> IA Poradna ve sborovně s P. Vallin</w:t>
      </w:r>
    </w:p>
    <w:p w14:paraId="748F3C08" w14:textId="77777777" w:rsidR="00AA3FF6" w:rsidRPr="000A54F7" w:rsidRDefault="00AA3FF6" w:rsidP="000A54F7">
      <w:pPr>
        <w:spacing w:after="120" w:line="240" w:lineRule="auto"/>
        <w:rPr>
          <w:lang w:val="cs-CZ"/>
        </w:rPr>
      </w:pPr>
      <w:r w:rsidRPr="000A54F7">
        <w:rPr>
          <w:rFonts w:ascii="Calibri" w:hAnsi="Calibri"/>
          <w:b/>
          <w:i/>
          <w:lang w:val="cs-CZ"/>
        </w:rPr>
        <w:t xml:space="preserve">Implementační aktivita: Aktivita 4 - Implementace akčních plánů </w:t>
      </w:r>
    </w:p>
    <w:p w14:paraId="35FF0088" w14:textId="3F8015C2" w:rsidR="00AA3FF6" w:rsidRPr="000A54F7" w:rsidRDefault="00AA3FF6" w:rsidP="000A54F7">
      <w:pPr>
        <w:spacing w:after="120" w:line="240" w:lineRule="auto"/>
        <w:rPr>
          <w:lang w:val="cs-CZ"/>
        </w:rPr>
      </w:pPr>
      <w:r w:rsidRPr="000A54F7">
        <w:rPr>
          <w:rFonts w:ascii="Calibri" w:hAnsi="Calibri"/>
          <w:b/>
          <w:i/>
          <w:lang w:val="cs-CZ"/>
        </w:rPr>
        <w:t>Název akce:</w:t>
      </w:r>
      <w:r w:rsidRPr="000A54F7">
        <w:rPr>
          <w:rFonts w:ascii="Calibri" w:hAnsi="Calibri"/>
          <w:b/>
          <w:i/>
          <w:lang w:val="cs-CZ"/>
        </w:rPr>
        <w:tab/>
      </w:r>
      <w:r w:rsidRPr="000A54F7">
        <w:rPr>
          <w:rFonts w:ascii="Calibri" w:hAnsi="Calibri"/>
          <w:b/>
          <w:i/>
          <w:lang w:val="cs-CZ"/>
        </w:rPr>
        <w:tab/>
      </w:r>
      <w:r w:rsidR="008277AC" w:rsidRPr="000A54F7">
        <w:rPr>
          <w:rFonts w:ascii="Calibri" w:hAnsi="Calibri"/>
          <w:b/>
          <w:i/>
          <w:lang w:val="cs-CZ"/>
        </w:rPr>
        <w:t>Poradna ve sborovně</w:t>
      </w:r>
      <w:r w:rsidRPr="000A54F7">
        <w:rPr>
          <w:rFonts w:ascii="Calibri" w:hAnsi="Calibri"/>
          <w:b/>
          <w:i/>
          <w:lang w:val="cs-CZ"/>
        </w:rPr>
        <w:t xml:space="preserve"> s Petrou Vallin</w:t>
      </w:r>
    </w:p>
    <w:p w14:paraId="12C4448A" w14:textId="77777777" w:rsidR="00AA3FF6" w:rsidRPr="000A54F7" w:rsidRDefault="00AA3FF6" w:rsidP="000A54F7">
      <w:pPr>
        <w:spacing w:after="120" w:line="240" w:lineRule="auto"/>
        <w:rPr>
          <w:lang w:val="cs-CZ"/>
        </w:rPr>
      </w:pPr>
      <w:r w:rsidRPr="000A54F7">
        <w:rPr>
          <w:rFonts w:ascii="Calibri" w:hAnsi="Calibri"/>
          <w:b/>
          <w:i/>
          <w:lang w:val="cs-CZ"/>
        </w:rPr>
        <w:t>Datum konání:</w:t>
      </w:r>
      <w:r w:rsidRPr="000A54F7">
        <w:rPr>
          <w:rFonts w:ascii="Calibri" w:hAnsi="Calibri"/>
          <w:b/>
          <w:i/>
          <w:lang w:val="cs-CZ"/>
        </w:rPr>
        <w:tab/>
      </w:r>
      <w:r w:rsidRPr="000A54F7">
        <w:rPr>
          <w:rFonts w:ascii="Calibri" w:hAnsi="Calibri"/>
          <w:b/>
          <w:i/>
          <w:lang w:val="cs-CZ"/>
        </w:rPr>
        <w:tab/>
      </w:r>
      <w:proofErr w:type="spellStart"/>
      <w:r w:rsidRPr="000A54F7">
        <w:rPr>
          <w:rFonts w:ascii="Calibri" w:hAnsi="Calibri"/>
          <w:b/>
          <w:i/>
          <w:lang w:val="cs-CZ"/>
        </w:rPr>
        <w:t>šk</w:t>
      </w:r>
      <w:proofErr w:type="spellEnd"/>
      <w:r w:rsidRPr="000A54F7">
        <w:rPr>
          <w:rFonts w:ascii="Calibri" w:hAnsi="Calibri"/>
          <w:b/>
          <w:i/>
          <w:lang w:val="cs-CZ"/>
        </w:rPr>
        <w:t>. rok 2024/25</w:t>
      </w:r>
    </w:p>
    <w:p w14:paraId="6644C5EC" w14:textId="77777777" w:rsidR="005F3B7C" w:rsidRPr="000A54F7" w:rsidRDefault="005F3B7C" w:rsidP="005F3B7C">
      <w:pPr>
        <w:rPr>
          <w:rFonts w:ascii="Calibri" w:hAnsi="Calibri"/>
          <w:b/>
          <w:i/>
          <w:lang w:val="cs-CZ"/>
        </w:rPr>
      </w:pPr>
      <w:bookmarkStart w:id="0" w:name="_Hlk206592538"/>
    </w:p>
    <w:p w14:paraId="1B3F4666" w14:textId="79CB0EDC" w:rsidR="005F3B7C" w:rsidRPr="000A54F7" w:rsidRDefault="005F3B7C" w:rsidP="005F3B7C">
      <w:pPr>
        <w:rPr>
          <w:rFonts w:ascii="Calibri" w:hAnsi="Calibri"/>
          <w:b/>
          <w:i/>
          <w:u w:val="single"/>
          <w:lang w:val="cs-CZ"/>
        </w:rPr>
      </w:pPr>
      <w:r w:rsidRPr="000A54F7">
        <w:rPr>
          <w:rFonts w:ascii="Calibri" w:hAnsi="Calibri"/>
          <w:b/>
          <w:i/>
          <w:u w:val="single"/>
          <w:lang w:val="cs-CZ"/>
        </w:rPr>
        <w:t>ČÁST A</w:t>
      </w:r>
    </w:p>
    <w:p w14:paraId="2C5FAC78" w14:textId="0F8FD085" w:rsidR="005F3B7C" w:rsidRPr="000A54F7" w:rsidRDefault="005F3B7C" w:rsidP="000A54F7">
      <w:pPr>
        <w:spacing w:after="120" w:line="240" w:lineRule="auto"/>
        <w:rPr>
          <w:rFonts w:ascii="Calibri" w:hAnsi="Calibri"/>
          <w:b/>
          <w:i/>
          <w:lang w:val="cs-CZ"/>
        </w:rPr>
      </w:pPr>
      <w:r w:rsidRPr="000A54F7">
        <w:rPr>
          <w:rFonts w:ascii="Calibri" w:hAnsi="Calibri"/>
          <w:b/>
          <w:i/>
          <w:lang w:val="cs-CZ"/>
        </w:rPr>
        <w:t>Cílová skupina:</w:t>
      </w:r>
      <w:r w:rsidRPr="000A54F7">
        <w:rPr>
          <w:rFonts w:ascii="Calibri" w:hAnsi="Calibri"/>
          <w:b/>
          <w:i/>
          <w:lang w:val="cs-CZ"/>
        </w:rPr>
        <w:tab/>
      </w:r>
      <w:r w:rsidRPr="000A54F7">
        <w:rPr>
          <w:rFonts w:ascii="Calibri" w:hAnsi="Calibri"/>
          <w:b/>
          <w:i/>
          <w:lang w:val="cs-CZ"/>
        </w:rPr>
        <w:tab/>
        <w:t>Vedení škol a školských zařízení a zřizovatelé</w:t>
      </w:r>
    </w:p>
    <w:bookmarkEnd w:id="0"/>
    <w:p w14:paraId="6D683003" w14:textId="77777777" w:rsidR="005F3B7C" w:rsidRPr="000A54F7" w:rsidRDefault="005F3B7C" w:rsidP="000A54F7">
      <w:pPr>
        <w:spacing w:after="120" w:line="240" w:lineRule="auto"/>
        <w:rPr>
          <w:rFonts w:ascii="Calibri" w:hAnsi="Calibri"/>
          <w:b/>
          <w:i/>
          <w:lang w:val="cs-CZ"/>
        </w:rPr>
      </w:pPr>
      <w:r w:rsidRPr="000A54F7">
        <w:rPr>
          <w:rFonts w:ascii="Calibri" w:hAnsi="Calibri"/>
          <w:b/>
          <w:i/>
          <w:lang w:val="cs-CZ"/>
        </w:rPr>
        <w:t xml:space="preserve">Počet respondentů: </w:t>
      </w:r>
      <w:r w:rsidRPr="000A54F7">
        <w:rPr>
          <w:rFonts w:ascii="Calibri" w:hAnsi="Calibri"/>
          <w:b/>
          <w:i/>
          <w:lang w:val="cs-CZ"/>
        </w:rPr>
        <w:tab/>
        <w:t>7</w:t>
      </w:r>
    </w:p>
    <w:p w14:paraId="5106DAAD" w14:textId="77777777" w:rsidR="005F3B7C" w:rsidRPr="000A54F7" w:rsidRDefault="005F3B7C" w:rsidP="005F3B7C">
      <w:pPr>
        <w:spacing w:after="0"/>
        <w:rPr>
          <w:lang w:val="cs-CZ"/>
        </w:rPr>
      </w:pPr>
    </w:p>
    <w:p w14:paraId="0EFFF4CB" w14:textId="77777777" w:rsidR="005F3B7C" w:rsidRPr="000A54F7" w:rsidRDefault="005F3B7C" w:rsidP="005F3B7C">
      <w:pPr>
        <w:spacing w:after="0"/>
        <w:jc w:val="both"/>
        <w:rPr>
          <w:lang w:val="cs-CZ"/>
        </w:rPr>
      </w:pPr>
      <w:r w:rsidRPr="000A54F7">
        <w:rPr>
          <w:rFonts w:ascii="Calibri" w:hAnsi="Calibri"/>
          <w:b/>
          <w:sz w:val="24"/>
          <w:lang w:val="cs-CZ"/>
        </w:rPr>
        <w:t xml:space="preserve">Otázka: 1. Prosím, odhadněte, do jaké míry využívala vaše škola formativní hodnocení PŘED absolvováním školení, resp. jaký rozsah zaujímalo formativní hodnocení v přístupu vaší školy k hodnocení žáků? (Označte odhadovanou míru). </w:t>
      </w:r>
    </w:p>
    <w:p w14:paraId="0C5ED056" w14:textId="77777777" w:rsidR="005F3B7C" w:rsidRPr="000A54F7" w:rsidRDefault="005F3B7C" w:rsidP="005F3B7C">
      <w:pPr>
        <w:spacing w:after="0"/>
        <w:rPr>
          <w:lang w:val="cs-CZ"/>
        </w:rPr>
      </w:pPr>
      <w:r w:rsidRPr="000A54F7">
        <w:rPr>
          <w:noProof/>
          <w:lang w:val="cs-CZ"/>
        </w:rPr>
        <w:drawing>
          <wp:inline distT="0" distB="0" distL="0" distR="0" wp14:anchorId="2326A8E4" wp14:editId="079165B0">
            <wp:extent cx="5943600" cy="2613272"/>
            <wp:effectExtent l="0" t="0" r="0" b="0"/>
            <wp:docPr id="1216210990" name="Picture 1" descr="Obsah obrázku snímek obrazovky, text, Barevnost, diagram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6210990" name="Picture 1" descr="Obsah obrázku snímek obrazovky, text, Barevnost, diagram&#10;&#10;Obsah generovaný pomocí AI může být nesprávný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132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6B3CC0" w14:textId="77777777" w:rsidR="005F3B7C" w:rsidRPr="000A54F7" w:rsidRDefault="005F3B7C" w:rsidP="005F3B7C">
      <w:pPr>
        <w:spacing w:after="0"/>
        <w:rPr>
          <w:lang w:val="cs-CZ"/>
        </w:rPr>
      </w:pPr>
    </w:p>
    <w:p w14:paraId="29064C7F" w14:textId="77777777" w:rsidR="005F3B7C" w:rsidRPr="000A54F7" w:rsidRDefault="005F3B7C" w:rsidP="005F3B7C">
      <w:pPr>
        <w:spacing w:after="0"/>
        <w:rPr>
          <w:lang w:val="cs-CZ"/>
        </w:rPr>
      </w:pPr>
    </w:p>
    <w:p w14:paraId="71B16732" w14:textId="77777777" w:rsidR="005F3B7C" w:rsidRPr="000A54F7" w:rsidRDefault="005F3B7C" w:rsidP="005F3B7C">
      <w:pPr>
        <w:spacing w:after="0"/>
        <w:rPr>
          <w:lang w:val="cs-CZ"/>
        </w:rPr>
      </w:pPr>
    </w:p>
    <w:p w14:paraId="3DD0D8CF" w14:textId="77777777" w:rsidR="005F3B7C" w:rsidRPr="000A54F7" w:rsidRDefault="005F3B7C" w:rsidP="005F3B7C">
      <w:pPr>
        <w:spacing w:after="0"/>
        <w:rPr>
          <w:lang w:val="cs-CZ"/>
        </w:rPr>
      </w:pPr>
    </w:p>
    <w:p w14:paraId="101A498E" w14:textId="77777777" w:rsidR="005F3B7C" w:rsidRPr="000A54F7" w:rsidRDefault="005F3B7C" w:rsidP="005F3B7C">
      <w:pPr>
        <w:spacing w:after="0"/>
        <w:rPr>
          <w:lang w:val="cs-CZ"/>
        </w:rPr>
      </w:pPr>
    </w:p>
    <w:p w14:paraId="5B848395" w14:textId="77777777" w:rsidR="005F3B7C" w:rsidRPr="000A54F7" w:rsidRDefault="005F3B7C" w:rsidP="005F3B7C">
      <w:pPr>
        <w:spacing w:after="0"/>
        <w:rPr>
          <w:lang w:val="cs-CZ"/>
        </w:rPr>
      </w:pPr>
    </w:p>
    <w:p w14:paraId="05B8D169" w14:textId="77777777" w:rsidR="005F3B7C" w:rsidRPr="000A54F7" w:rsidRDefault="005F3B7C" w:rsidP="005F3B7C">
      <w:pPr>
        <w:spacing w:after="0"/>
        <w:rPr>
          <w:lang w:val="cs-CZ"/>
        </w:rPr>
      </w:pPr>
    </w:p>
    <w:p w14:paraId="1E465A4D" w14:textId="77777777" w:rsidR="005F3B7C" w:rsidRPr="000A54F7" w:rsidRDefault="005F3B7C" w:rsidP="005F3B7C">
      <w:pPr>
        <w:spacing w:after="0"/>
        <w:rPr>
          <w:lang w:val="cs-CZ"/>
        </w:rPr>
      </w:pPr>
    </w:p>
    <w:p w14:paraId="0C02F572" w14:textId="77777777" w:rsidR="005F3B7C" w:rsidRPr="000A54F7" w:rsidRDefault="005F3B7C" w:rsidP="005F3B7C">
      <w:pPr>
        <w:spacing w:after="0"/>
        <w:rPr>
          <w:lang w:val="cs-CZ"/>
        </w:rPr>
      </w:pPr>
    </w:p>
    <w:p w14:paraId="688ED61A" w14:textId="77777777" w:rsidR="005F3B7C" w:rsidRPr="000A54F7" w:rsidRDefault="005F3B7C" w:rsidP="005F3B7C">
      <w:pPr>
        <w:spacing w:after="0"/>
        <w:rPr>
          <w:lang w:val="cs-CZ"/>
        </w:rPr>
      </w:pPr>
    </w:p>
    <w:p w14:paraId="577858B0" w14:textId="77777777" w:rsidR="005F3B7C" w:rsidRPr="000A54F7" w:rsidRDefault="005F3B7C" w:rsidP="005F3B7C">
      <w:pPr>
        <w:spacing w:after="0"/>
        <w:jc w:val="both"/>
        <w:rPr>
          <w:rFonts w:ascii="Calibri" w:hAnsi="Calibri"/>
          <w:b/>
          <w:sz w:val="24"/>
          <w:lang w:val="cs-CZ"/>
        </w:rPr>
      </w:pPr>
      <w:r w:rsidRPr="000A54F7">
        <w:rPr>
          <w:rFonts w:ascii="Calibri" w:hAnsi="Calibri"/>
          <w:b/>
          <w:sz w:val="24"/>
          <w:lang w:val="cs-CZ"/>
        </w:rPr>
        <w:t xml:space="preserve">Otázka: 2. Prosím označte, do jaké míry uplatňujete ve vaší škole tyto principy formativního hodnocení:   </w:t>
      </w:r>
    </w:p>
    <w:p w14:paraId="3EEF3393" w14:textId="77777777" w:rsidR="005F3B7C" w:rsidRPr="000A54F7" w:rsidRDefault="005F3B7C" w:rsidP="005F3B7C">
      <w:pPr>
        <w:spacing w:after="0"/>
        <w:jc w:val="both"/>
        <w:rPr>
          <w:lang w:val="cs-CZ"/>
        </w:rPr>
      </w:pPr>
      <w:r w:rsidRPr="000A54F7">
        <w:rPr>
          <w:rFonts w:ascii="Calibri" w:hAnsi="Calibri"/>
          <w:b/>
          <w:sz w:val="24"/>
          <w:lang w:val="cs-CZ"/>
        </w:rPr>
        <w:t>[2.1 Snažíme se do výuky zapojit všechny žáky, nejen několik nejaktivnějších (</w:t>
      </w:r>
      <w:proofErr w:type="spellStart"/>
      <w:r w:rsidRPr="000A54F7">
        <w:rPr>
          <w:rFonts w:ascii="Calibri" w:hAnsi="Calibri"/>
          <w:b/>
          <w:sz w:val="24"/>
          <w:lang w:val="cs-CZ"/>
        </w:rPr>
        <w:t>losovátka</w:t>
      </w:r>
      <w:proofErr w:type="spellEnd"/>
      <w:r w:rsidRPr="000A54F7">
        <w:rPr>
          <w:rFonts w:ascii="Calibri" w:hAnsi="Calibri"/>
          <w:b/>
          <w:sz w:val="24"/>
          <w:lang w:val="cs-CZ"/>
        </w:rPr>
        <w:t>, mazací tabulky, aplikace</w:t>
      </w:r>
      <w:proofErr w:type="gramStart"/>
      <w:r w:rsidRPr="000A54F7">
        <w:rPr>
          <w:rFonts w:ascii="Calibri" w:hAnsi="Calibri"/>
          <w:b/>
          <w:sz w:val="24"/>
          <w:lang w:val="cs-CZ"/>
        </w:rPr>
        <w:t xml:space="preserve"> ….</w:t>
      </w:r>
      <w:proofErr w:type="gramEnd"/>
      <w:r w:rsidRPr="000A54F7">
        <w:rPr>
          <w:rFonts w:ascii="Calibri" w:hAnsi="Calibri"/>
          <w:b/>
          <w:sz w:val="24"/>
          <w:lang w:val="cs-CZ"/>
        </w:rPr>
        <w:t>).]</w:t>
      </w:r>
    </w:p>
    <w:p w14:paraId="799A6DDC" w14:textId="77777777" w:rsidR="005F3B7C" w:rsidRPr="000A54F7" w:rsidRDefault="005F3B7C" w:rsidP="005F3B7C">
      <w:pPr>
        <w:spacing w:after="0"/>
        <w:rPr>
          <w:lang w:val="cs-CZ"/>
        </w:rPr>
      </w:pPr>
      <w:r w:rsidRPr="000A54F7">
        <w:rPr>
          <w:noProof/>
          <w:lang w:val="cs-CZ"/>
        </w:rPr>
        <w:drawing>
          <wp:inline distT="0" distB="0" distL="0" distR="0" wp14:anchorId="6EB6AA80" wp14:editId="7B07AE1C">
            <wp:extent cx="5943600" cy="2430799"/>
            <wp:effectExtent l="0" t="0" r="0" b="0"/>
            <wp:docPr id="1904812251" name="Picture 2" descr="Obsah obrázku text, snímek obrazovky, diagram, kruh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4812251" name="Picture 2" descr="Obsah obrázku text, snímek obrazovky, diagram, kruh&#10;&#10;Obsah generovaný pomocí AI může být nesprávný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307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757A7F" w14:textId="77777777" w:rsidR="005F3B7C" w:rsidRPr="000A54F7" w:rsidRDefault="005F3B7C" w:rsidP="005F3B7C">
      <w:pPr>
        <w:spacing w:after="0"/>
        <w:rPr>
          <w:lang w:val="cs-CZ"/>
        </w:rPr>
      </w:pPr>
    </w:p>
    <w:p w14:paraId="19E9316E" w14:textId="77777777" w:rsidR="005F3B7C" w:rsidRPr="000A54F7" w:rsidRDefault="005F3B7C" w:rsidP="005F3B7C">
      <w:pPr>
        <w:spacing w:after="0"/>
        <w:jc w:val="both"/>
        <w:rPr>
          <w:rFonts w:ascii="Calibri" w:hAnsi="Calibri"/>
          <w:b/>
          <w:sz w:val="24"/>
          <w:lang w:val="cs-CZ"/>
        </w:rPr>
      </w:pPr>
      <w:r w:rsidRPr="000A54F7">
        <w:rPr>
          <w:rFonts w:ascii="Calibri" w:hAnsi="Calibri"/>
          <w:b/>
          <w:sz w:val="24"/>
          <w:lang w:val="cs-CZ"/>
        </w:rPr>
        <w:t xml:space="preserve">Otázka: 2. Prosím označte, do jaké míry uplatňujete ve vaší škole tyto principy formativního hodnocení:   </w:t>
      </w:r>
    </w:p>
    <w:p w14:paraId="221A13E4" w14:textId="77777777" w:rsidR="005F3B7C" w:rsidRPr="000A54F7" w:rsidRDefault="005F3B7C" w:rsidP="005F3B7C">
      <w:pPr>
        <w:spacing w:after="0"/>
        <w:jc w:val="both"/>
        <w:rPr>
          <w:lang w:val="cs-CZ"/>
        </w:rPr>
      </w:pPr>
      <w:r w:rsidRPr="000A54F7">
        <w:rPr>
          <w:rFonts w:ascii="Calibri" w:hAnsi="Calibri"/>
          <w:b/>
          <w:sz w:val="24"/>
          <w:lang w:val="cs-CZ"/>
        </w:rPr>
        <w:t>[2.2 Pátráme s žáky po příčinách (ne)úspěchu či (ne)zapojení, chybu chápeme jako příležitost k učení.]</w:t>
      </w:r>
    </w:p>
    <w:p w14:paraId="5D79DDE1" w14:textId="77777777" w:rsidR="005F3B7C" w:rsidRPr="000A54F7" w:rsidRDefault="005F3B7C" w:rsidP="005F3B7C">
      <w:pPr>
        <w:spacing w:after="0"/>
        <w:rPr>
          <w:lang w:val="cs-CZ"/>
        </w:rPr>
      </w:pPr>
      <w:r w:rsidRPr="000A54F7">
        <w:rPr>
          <w:noProof/>
          <w:lang w:val="cs-CZ"/>
        </w:rPr>
        <w:drawing>
          <wp:inline distT="0" distB="0" distL="0" distR="0" wp14:anchorId="5AA88600" wp14:editId="70AF4F1F">
            <wp:extent cx="5943600" cy="2430799"/>
            <wp:effectExtent l="0" t="0" r="0" b="0"/>
            <wp:docPr id="456177099" name="Picture 3" descr="Obsah obrázku text, snímek obrazovky, diagram, kruh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6177099" name="Picture 3" descr="Obsah obrázku text, snímek obrazovky, diagram, kruh&#10;&#10;Obsah generovaný pomocí AI může být nesprávný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307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41E897" w14:textId="77777777" w:rsidR="005F3B7C" w:rsidRPr="000A54F7" w:rsidRDefault="005F3B7C" w:rsidP="005F3B7C">
      <w:pPr>
        <w:spacing w:after="0"/>
        <w:rPr>
          <w:lang w:val="cs-CZ"/>
        </w:rPr>
      </w:pPr>
    </w:p>
    <w:p w14:paraId="2684B941" w14:textId="77777777" w:rsidR="005F3B7C" w:rsidRPr="000A54F7" w:rsidRDefault="005F3B7C" w:rsidP="005F3B7C">
      <w:pPr>
        <w:spacing w:after="0"/>
        <w:rPr>
          <w:lang w:val="cs-CZ"/>
        </w:rPr>
      </w:pPr>
    </w:p>
    <w:p w14:paraId="4CC3C8A1" w14:textId="77777777" w:rsidR="005F3B7C" w:rsidRPr="000A54F7" w:rsidRDefault="005F3B7C" w:rsidP="005F3B7C">
      <w:pPr>
        <w:spacing w:after="0"/>
        <w:rPr>
          <w:lang w:val="cs-CZ"/>
        </w:rPr>
      </w:pPr>
    </w:p>
    <w:p w14:paraId="0DF4B669" w14:textId="77777777" w:rsidR="005F3B7C" w:rsidRPr="000A54F7" w:rsidRDefault="005F3B7C" w:rsidP="005F3B7C">
      <w:pPr>
        <w:spacing w:after="0"/>
        <w:rPr>
          <w:lang w:val="cs-CZ"/>
        </w:rPr>
      </w:pPr>
    </w:p>
    <w:p w14:paraId="00069F88" w14:textId="77777777" w:rsidR="005F3B7C" w:rsidRPr="000A54F7" w:rsidRDefault="005F3B7C" w:rsidP="005F3B7C">
      <w:pPr>
        <w:spacing w:after="0"/>
        <w:rPr>
          <w:lang w:val="cs-CZ"/>
        </w:rPr>
      </w:pPr>
    </w:p>
    <w:p w14:paraId="1922DF87" w14:textId="77777777" w:rsidR="005F3B7C" w:rsidRPr="000A54F7" w:rsidRDefault="005F3B7C" w:rsidP="005F3B7C">
      <w:pPr>
        <w:spacing w:after="0"/>
        <w:jc w:val="both"/>
        <w:rPr>
          <w:rFonts w:ascii="Calibri" w:hAnsi="Calibri"/>
          <w:b/>
          <w:sz w:val="24"/>
          <w:lang w:val="cs-CZ"/>
        </w:rPr>
      </w:pPr>
      <w:r w:rsidRPr="000A54F7">
        <w:rPr>
          <w:rFonts w:ascii="Calibri" w:hAnsi="Calibri"/>
          <w:b/>
          <w:sz w:val="24"/>
          <w:lang w:val="cs-CZ"/>
        </w:rPr>
        <w:lastRenderedPageBreak/>
        <w:t xml:space="preserve">Otázka: 2. Prosím označte, do jaké míry uplatňujete ve vaší škole tyto principy formativního hodnocení:   </w:t>
      </w:r>
    </w:p>
    <w:p w14:paraId="69E5FD95" w14:textId="77777777" w:rsidR="005F3B7C" w:rsidRPr="000A54F7" w:rsidRDefault="005F3B7C" w:rsidP="005F3B7C">
      <w:pPr>
        <w:spacing w:after="0"/>
        <w:jc w:val="both"/>
        <w:rPr>
          <w:lang w:val="cs-CZ"/>
        </w:rPr>
      </w:pPr>
      <w:r w:rsidRPr="000A54F7">
        <w:rPr>
          <w:rFonts w:ascii="Calibri" w:hAnsi="Calibri"/>
          <w:b/>
          <w:sz w:val="24"/>
          <w:lang w:val="cs-CZ"/>
        </w:rPr>
        <w:t xml:space="preserve">[2.3 Pravidelně zjišťujeme, co si žáci myslí o výuce a </w:t>
      </w:r>
      <w:proofErr w:type="gramStart"/>
      <w:r w:rsidRPr="000A54F7">
        <w:rPr>
          <w:rFonts w:ascii="Calibri" w:hAnsi="Calibri"/>
          <w:b/>
          <w:sz w:val="24"/>
          <w:lang w:val="cs-CZ"/>
        </w:rPr>
        <w:t>zda-</w:t>
      </w:r>
      <w:proofErr w:type="spellStart"/>
      <w:r w:rsidRPr="000A54F7">
        <w:rPr>
          <w:rFonts w:ascii="Calibri" w:hAnsi="Calibri"/>
          <w:b/>
          <w:sz w:val="24"/>
          <w:lang w:val="cs-CZ"/>
        </w:rPr>
        <w:t>li</w:t>
      </w:r>
      <w:proofErr w:type="spellEnd"/>
      <w:proofErr w:type="gramEnd"/>
      <w:r w:rsidRPr="000A54F7">
        <w:rPr>
          <w:rFonts w:ascii="Calibri" w:hAnsi="Calibri"/>
          <w:b/>
          <w:sz w:val="24"/>
          <w:lang w:val="cs-CZ"/>
        </w:rPr>
        <w:t xml:space="preserve"> jim pomáhá se posouvat k cíli. Nabízíme jim možnost, dát nám zpětnou vazbu.]</w:t>
      </w:r>
    </w:p>
    <w:p w14:paraId="373E25D3" w14:textId="77777777" w:rsidR="005F3B7C" w:rsidRPr="000A54F7" w:rsidRDefault="005F3B7C" w:rsidP="005F3B7C">
      <w:pPr>
        <w:spacing w:after="0"/>
        <w:rPr>
          <w:lang w:val="cs-CZ"/>
        </w:rPr>
      </w:pPr>
      <w:r w:rsidRPr="000A54F7">
        <w:rPr>
          <w:noProof/>
          <w:lang w:val="cs-CZ"/>
        </w:rPr>
        <w:drawing>
          <wp:inline distT="0" distB="0" distL="0" distR="0" wp14:anchorId="6B6C87D8" wp14:editId="107B4848">
            <wp:extent cx="5943600" cy="2430799"/>
            <wp:effectExtent l="0" t="0" r="0" b="0"/>
            <wp:docPr id="377843742" name="Picture 4" descr="Obsah obrázku text, snímek obrazovky, kruh, diagram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7843742" name="Picture 4" descr="Obsah obrázku text, snímek obrazovky, kruh, diagram&#10;&#10;Obsah generovaný pomocí AI může být nesprávný.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307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3DD81B" w14:textId="77777777" w:rsidR="005F3B7C" w:rsidRPr="000A54F7" w:rsidRDefault="005F3B7C" w:rsidP="005F3B7C">
      <w:pPr>
        <w:spacing w:after="0"/>
        <w:rPr>
          <w:lang w:val="cs-CZ"/>
        </w:rPr>
      </w:pPr>
    </w:p>
    <w:p w14:paraId="6D987672" w14:textId="77777777" w:rsidR="005F3B7C" w:rsidRPr="000A54F7" w:rsidRDefault="005F3B7C" w:rsidP="005F3B7C">
      <w:pPr>
        <w:spacing w:after="0"/>
        <w:jc w:val="both"/>
        <w:rPr>
          <w:rFonts w:ascii="Calibri" w:hAnsi="Calibri"/>
          <w:b/>
          <w:sz w:val="24"/>
          <w:lang w:val="cs-CZ"/>
        </w:rPr>
      </w:pPr>
      <w:r w:rsidRPr="000A54F7">
        <w:rPr>
          <w:rFonts w:ascii="Calibri" w:hAnsi="Calibri"/>
          <w:b/>
          <w:sz w:val="24"/>
          <w:lang w:val="cs-CZ"/>
        </w:rPr>
        <w:t xml:space="preserve">Otázka: 2. Prosím označte, do jaké míry uplatňujete ve vaší škole tyto principy formativního hodnocení:   </w:t>
      </w:r>
    </w:p>
    <w:p w14:paraId="0D04F02C" w14:textId="77777777" w:rsidR="005F3B7C" w:rsidRPr="000A54F7" w:rsidRDefault="005F3B7C" w:rsidP="005F3B7C">
      <w:pPr>
        <w:spacing w:after="0"/>
        <w:jc w:val="both"/>
        <w:rPr>
          <w:lang w:val="cs-CZ"/>
        </w:rPr>
      </w:pPr>
      <w:r w:rsidRPr="000A54F7">
        <w:rPr>
          <w:rFonts w:ascii="Calibri" w:hAnsi="Calibri"/>
          <w:b/>
          <w:sz w:val="24"/>
          <w:lang w:val="cs-CZ"/>
        </w:rPr>
        <w:t>[2.4 Hodnotíme-li známkou, doprovodíme ji slovní zpětnou vazbou (ústní či písemnou).]</w:t>
      </w:r>
    </w:p>
    <w:p w14:paraId="117E8C19" w14:textId="77777777" w:rsidR="005F3B7C" w:rsidRPr="000A54F7" w:rsidRDefault="005F3B7C" w:rsidP="005F3B7C">
      <w:pPr>
        <w:spacing w:after="0"/>
        <w:rPr>
          <w:lang w:val="cs-CZ"/>
        </w:rPr>
      </w:pPr>
      <w:r w:rsidRPr="000A54F7">
        <w:rPr>
          <w:noProof/>
          <w:lang w:val="cs-CZ"/>
        </w:rPr>
        <w:drawing>
          <wp:inline distT="0" distB="0" distL="0" distR="0" wp14:anchorId="63212F26" wp14:editId="6490BAE9">
            <wp:extent cx="5943600" cy="2430799"/>
            <wp:effectExtent l="0" t="0" r="0" b="0"/>
            <wp:docPr id="400205354" name="Picture 5" descr="Obsah obrázku text, snímek obrazovky, diagram, kruh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0205354" name="Picture 5" descr="Obsah obrázku text, snímek obrazovky, diagram, kruh&#10;&#10;Obsah generovaný pomocí AI může být nesprávný.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307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D152D4" w14:textId="77777777" w:rsidR="005F3B7C" w:rsidRPr="000A54F7" w:rsidRDefault="005F3B7C" w:rsidP="005F3B7C">
      <w:pPr>
        <w:spacing w:after="0"/>
        <w:rPr>
          <w:lang w:val="cs-CZ"/>
        </w:rPr>
      </w:pPr>
    </w:p>
    <w:p w14:paraId="7F636E3F" w14:textId="77777777" w:rsidR="005F3B7C" w:rsidRPr="000A54F7" w:rsidRDefault="005F3B7C" w:rsidP="005F3B7C">
      <w:pPr>
        <w:spacing w:after="0"/>
        <w:rPr>
          <w:rFonts w:ascii="Calibri" w:hAnsi="Calibri"/>
          <w:b/>
          <w:sz w:val="24"/>
          <w:lang w:val="cs-CZ"/>
        </w:rPr>
      </w:pPr>
    </w:p>
    <w:p w14:paraId="248961EC" w14:textId="77777777" w:rsidR="005F3B7C" w:rsidRPr="000A54F7" w:rsidRDefault="005F3B7C" w:rsidP="005F3B7C">
      <w:pPr>
        <w:spacing w:after="0"/>
        <w:rPr>
          <w:rFonts w:ascii="Calibri" w:hAnsi="Calibri"/>
          <w:b/>
          <w:sz w:val="24"/>
          <w:lang w:val="cs-CZ"/>
        </w:rPr>
      </w:pPr>
    </w:p>
    <w:p w14:paraId="457E581A" w14:textId="77777777" w:rsidR="005F3B7C" w:rsidRPr="000A54F7" w:rsidRDefault="005F3B7C" w:rsidP="005F3B7C">
      <w:pPr>
        <w:spacing w:after="0"/>
        <w:rPr>
          <w:rFonts w:ascii="Calibri" w:hAnsi="Calibri"/>
          <w:b/>
          <w:sz w:val="24"/>
          <w:lang w:val="cs-CZ"/>
        </w:rPr>
      </w:pPr>
    </w:p>
    <w:p w14:paraId="1B06AE38" w14:textId="77777777" w:rsidR="005F3B7C" w:rsidRPr="000A54F7" w:rsidRDefault="005F3B7C" w:rsidP="005F3B7C">
      <w:pPr>
        <w:spacing w:after="0"/>
        <w:rPr>
          <w:rFonts w:ascii="Calibri" w:hAnsi="Calibri"/>
          <w:b/>
          <w:sz w:val="24"/>
          <w:lang w:val="cs-CZ"/>
        </w:rPr>
      </w:pPr>
    </w:p>
    <w:p w14:paraId="6A566CD6" w14:textId="77777777" w:rsidR="005F3B7C" w:rsidRPr="000A54F7" w:rsidRDefault="005F3B7C" w:rsidP="005F3B7C">
      <w:pPr>
        <w:spacing w:after="0"/>
        <w:rPr>
          <w:rFonts w:ascii="Calibri" w:hAnsi="Calibri"/>
          <w:b/>
          <w:sz w:val="24"/>
          <w:lang w:val="cs-CZ"/>
        </w:rPr>
      </w:pPr>
    </w:p>
    <w:p w14:paraId="0A98EF7F" w14:textId="77777777" w:rsidR="005F3B7C" w:rsidRPr="000A54F7" w:rsidRDefault="005F3B7C" w:rsidP="005F3B7C">
      <w:pPr>
        <w:spacing w:after="0"/>
        <w:jc w:val="both"/>
        <w:rPr>
          <w:rFonts w:ascii="Calibri" w:hAnsi="Calibri"/>
          <w:b/>
          <w:sz w:val="24"/>
          <w:lang w:val="cs-CZ"/>
        </w:rPr>
      </w:pPr>
      <w:r w:rsidRPr="000A54F7">
        <w:rPr>
          <w:rFonts w:ascii="Calibri" w:hAnsi="Calibri"/>
          <w:b/>
          <w:sz w:val="24"/>
          <w:lang w:val="cs-CZ"/>
        </w:rPr>
        <w:t xml:space="preserve">Otázka: 2. Prosím označte, do jaké míry uplatňujete ve vaší škole tyto principy formativního hodnocení:   </w:t>
      </w:r>
    </w:p>
    <w:p w14:paraId="282884A6" w14:textId="77777777" w:rsidR="005F3B7C" w:rsidRPr="000A54F7" w:rsidRDefault="005F3B7C" w:rsidP="005F3B7C">
      <w:pPr>
        <w:spacing w:after="0"/>
        <w:jc w:val="both"/>
        <w:rPr>
          <w:lang w:val="cs-CZ"/>
        </w:rPr>
      </w:pPr>
      <w:r w:rsidRPr="000A54F7">
        <w:rPr>
          <w:rFonts w:ascii="Calibri" w:hAnsi="Calibri"/>
          <w:b/>
          <w:sz w:val="24"/>
          <w:lang w:val="cs-CZ"/>
        </w:rPr>
        <w:t>[2.5 Ve slovních hodnoceních používáme popisnou zpětnou vazbu.]</w:t>
      </w:r>
    </w:p>
    <w:p w14:paraId="35759FE9" w14:textId="77777777" w:rsidR="005F3B7C" w:rsidRPr="000A54F7" w:rsidRDefault="005F3B7C" w:rsidP="005F3B7C">
      <w:pPr>
        <w:spacing w:after="0"/>
        <w:rPr>
          <w:lang w:val="cs-CZ"/>
        </w:rPr>
      </w:pPr>
      <w:r w:rsidRPr="000A54F7">
        <w:rPr>
          <w:noProof/>
          <w:lang w:val="cs-CZ"/>
        </w:rPr>
        <w:drawing>
          <wp:inline distT="0" distB="0" distL="0" distR="0" wp14:anchorId="1AEB2796" wp14:editId="1F5F64CC">
            <wp:extent cx="5943600" cy="2430799"/>
            <wp:effectExtent l="0" t="0" r="0" b="0"/>
            <wp:docPr id="218985292" name="Picture 6" descr="Obsah obrázku text, snímek obrazovky, kruh, diagram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985292" name="Picture 6" descr="Obsah obrázku text, snímek obrazovky, kruh, diagram&#10;&#10;Obsah generovaný pomocí AI může být nesprávný.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307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846BAF" w14:textId="77777777" w:rsidR="005F3B7C" w:rsidRPr="000A54F7" w:rsidRDefault="005F3B7C" w:rsidP="005F3B7C">
      <w:pPr>
        <w:spacing w:after="0"/>
        <w:rPr>
          <w:lang w:val="cs-CZ"/>
        </w:rPr>
      </w:pPr>
    </w:p>
    <w:p w14:paraId="7F2401B2" w14:textId="77777777" w:rsidR="005F3B7C" w:rsidRPr="000A54F7" w:rsidRDefault="005F3B7C" w:rsidP="005F3B7C">
      <w:pPr>
        <w:spacing w:after="0"/>
        <w:jc w:val="both"/>
        <w:rPr>
          <w:rFonts w:ascii="Calibri" w:hAnsi="Calibri"/>
          <w:b/>
          <w:sz w:val="24"/>
          <w:lang w:val="cs-CZ"/>
        </w:rPr>
      </w:pPr>
      <w:r w:rsidRPr="000A54F7">
        <w:rPr>
          <w:rFonts w:ascii="Calibri" w:hAnsi="Calibri"/>
          <w:b/>
          <w:sz w:val="24"/>
          <w:lang w:val="cs-CZ"/>
        </w:rPr>
        <w:t xml:space="preserve">Otázka: 2. Prosím označte, do jaké míry uplatňujete ve vaší škole tyto principy formativního hodnocení:   </w:t>
      </w:r>
    </w:p>
    <w:p w14:paraId="236203E0" w14:textId="77777777" w:rsidR="005F3B7C" w:rsidRPr="000A54F7" w:rsidRDefault="005F3B7C" w:rsidP="005F3B7C">
      <w:pPr>
        <w:spacing w:after="0"/>
        <w:rPr>
          <w:lang w:val="cs-CZ"/>
        </w:rPr>
      </w:pPr>
      <w:r w:rsidRPr="000A54F7">
        <w:rPr>
          <w:rFonts w:ascii="Calibri" w:hAnsi="Calibri"/>
          <w:b/>
          <w:sz w:val="24"/>
          <w:lang w:val="cs-CZ"/>
        </w:rPr>
        <w:t>[2.6 Veškeré formy hodnocení opíráme o jasná kritéria, která jsou žákům známa.]</w:t>
      </w:r>
    </w:p>
    <w:p w14:paraId="023B65BF" w14:textId="77777777" w:rsidR="005F3B7C" w:rsidRPr="000A54F7" w:rsidRDefault="005F3B7C" w:rsidP="005F3B7C">
      <w:pPr>
        <w:spacing w:after="0"/>
        <w:rPr>
          <w:lang w:val="cs-CZ"/>
        </w:rPr>
      </w:pPr>
      <w:r w:rsidRPr="000A54F7">
        <w:rPr>
          <w:noProof/>
          <w:lang w:val="cs-CZ"/>
        </w:rPr>
        <w:drawing>
          <wp:inline distT="0" distB="0" distL="0" distR="0" wp14:anchorId="07840EBA" wp14:editId="29AAAC05">
            <wp:extent cx="5943600" cy="2430799"/>
            <wp:effectExtent l="0" t="0" r="0" b="0"/>
            <wp:docPr id="960783990" name="Picture 7" descr="Obsah obrázku text, snímek obrazovky, diagram, kruh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0783990" name="Picture 7" descr="Obsah obrázku text, snímek obrazovky, diagram, kruh&#10;&#10;Obsah generovaný pomocí AI může být nesprávný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307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BAFACC" w14:textId="77777777" w:rsidR="005F3B7C" w:rsidRPr="000A54F7" w:rsidRDefault="005F3B7C" w:rsidP="005F3B7C">
      <w:pPr>
        <w:spacing w:after="0"/>
        <w:rPr>
          <w:lang w:val="cs-CZ"/>
        </w:rPr>
      </w:pPr>
    </w:p>
    <w:p w14:paraId="0F34369C" w14:textId="77777777" w:rsidR="005F3B7C" w:rsidRPr="000A54F7" w:rsidRDefault="005F3B7C" w:rsidP="005F3B7C">
      <w:pPr>
        <w:spacing w:after="0"/>
        <w:rPr>
          <w:rFonts w:ascii="Calibri" w:hAnsi="Calibri"/>
          <w:b/>
          <w:sz w:val="24"/>
          <w:lang w:val="cs-CZ"/>
        </w:rPr>
      </w:pPr>
    </w:p>
    <w:p w14:paraId="611FC8A0" w14:textId="77777777" w:rsidR="005F3B7C" w:rsidRPr="000A54F7" w:rsidRDefault="005F3B7C" w:rsidP="005F3B7C">
      <w:pPr>
        <w:spacing w:after="0"/>
        <w:rPr>
          <w:rFonts w:ascii="Calibri" w:hAnsi="Calibri"/>
          <w:b/>
          <w:sz w:val="24"/>
          <w:lang w:val="cs-CZ"/>
        </w:rPr>
      </w:pPr>
    </w:p>
    <w:p w14:paraId="1B6086AE" w14:textId="77777777" w:rsidR="005F3B7C" w:rsidRPr="000A54F7" w:rsidRDefault="005F3B7C" w:rsidP="005F3B7C">
      <w:pPr>
        <w:spacing w:after="0"/>
        <w:rPr>
          <w:rFonts w:ascii="Calibri" w:hAnsi="Calibri"/>
          <w:b/>
          <w:sz w:val="24"/>
          <w:lang w:val="cs-CZ"/>
        </w:rPr>
      </w:pPr>
    </w:p>
    <w:p w14:paraId="611B91E8" w14:textId="77777777" w:rsidR="005F3B7C" w:rsidRPr="000A54F7" w:rsidRDefault="005F3B7C" w:rsidP="005F3B7C">
      <w:pPr>
        <w:spacing w:after="0"/>
        <w:rPr>
          <w:rFonts w:ascii="Calibri" w:hAnsi="Calibri"/>
          <w:b/>
          <w:sz w:val="24"/>
          <w:lang w:val="cs-CZ"/>
        </w:rPr>
      </w:pPr>
    </w:p>
    <w:p w14:paraId="79B9632B" w14:textId="77777777" w:rsidR="005F3B7C" w:rsidRPr="000A54F7" w:rsidRDefault="005F3B7C" w:rsidP="005F3B7C">
      <w:pPr>
        <w:spacing w:after="0"/>
        <w:rPr>
          <w:rFonts w:ascii="Calibri" w:hAnsi="Calibri"/>
          <w:b/>
          <w:sz w:val="24"/>
          <w:lang w:val="cs-CZ"/>
        </w:rPr>
      </w:pPr>
    </w:p>
    <w:p w14:paraId="581E6C6B" w14:textId="77777777" w:rsidR="005F3B7C" w:rsidRPr="000A54F7" w:rsidRDefault="005F3B7C" w:rsidP="005F3B7C">
      <w:pPr>
        <w:spacing w:after="0"/>
        <w:jc w:val="both"/>
        <w:rPr>
          <w:rFonts w:ascii="Calibri" w:hAnsi="Calibri"/>
          <w:b/>
          <w:sz w:val="24"/>
          <w:lang w:val="cs-CZ"/>
        </w:rPr>
      </w:pPr>
      <w:r w:rsidRPr="000A54F7">
        <w:rPr>
          <w:rFonts w:ascii="Calibri" w:hAnsi="Calibri"/>
          <w:b/>
          <w:sz w:val="24"/>
          <w:lang w:val="cs-CZ"/>
        </w:rPr>
        <w:lastRenderedPageBreak/>
        <w:t xml:space="preserve">Otázka: 2. Prosím označte, do jaké míry uplatňujete ve vaší škole tyto principy formativního hodnocení:   </w:t>
      </w:r>
    </w:p>
    <w:p w14:paraId="22323232" w14:textId="77777777" w:rsidR="005F3B7C" w:rsidRPr="000A54F7" w:rsidRDefault="005F3B7C" w:rsidP="005F3B7C">
      <w:pPr>
        <w:spacing w:after="0"/>
        <w:jc w:val="both"/>
        <w:rPr>
          <w:lang w:val="cs-CZ"/>
        </w:rPr>
      </w:pPr>
      <w:r w:rsidRPr="000A54F7">
        <w:rPr>
          <w:rFonts w:ascii="Calibri" w:hAnsi="Calibri"/>
          <w:b/>
          <w:sz w:val="24"/>
          <w:lang w:val="cs-CZ"/>
        </w:rPr>
        <w:t>[2.7 Posilujeme u žáků nezávislost na nás dospělých tím, že jim umožňujeme hodnotit sami sebe. Dáváme příležitost k sebehodnocení.]</w:t>
      </w:r>
    </w:p>
    <w:p w14:paraId="7ABC5C29" w14:textId="77777777" w:rsidR="005F3B7C" w:rsidRPr="000A54F7" w:rsidRDefault="005F3B7C" w:rsidP="005F3B7C">
      <w:pPr>
        <w:spacing w:after="0"/>
        <w:rPr>
          <w:lang w:val="cs-CZ"/>
        </w:rPr>
      </w:pPr>
      <w:r w:rsidRPr="000A54F7">
        <w:rPr>
          <w:noProof/>
          <w:lang w:val="cs-CZ"/>
        </w:rPr>
        <w:drawing>
          <wp:inline distT="0" distB="0" distL="0" distR="0" wp14:anchorId="547AF05A" wp14:editId="1396015A">
            <wp:extent cx="5943600" cy="2430799"/>
            <wp:effectExtent l="0" t="0" r="0" b="0"/>
            <wp:docPr id="1092369444" name="Picture 8" descr="Obsah obrázku text, snímek obrazovky, kruh, Grafika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2369444" name="Picture 8" descr="Obsah obrázku text, snímek obrazovky, kruh, Grafika&#10;&#10;Obsah generovaný pomocí AI může být nesprávný.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307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289359" w14:textId="77777777" w:rsidR="005F3B7C" w:rsidRPr="000A54F7" w:rsidRDefault="005F3B7C" w:rsidP="005F3B7C">
      <w:pPr>
        <w:spacing w:after="0"/>
        <w:rPr>
          <w:lang w:val="cs-CZ"/>
        </w:rPr>
      </w:pPr>
    </w:p>
    <w:p w14:paraId="5AA979F3" w14:textId="77777777" w:rsidR="005F3B7C" w:rsidRPr="000A54F7" w:rsidRDefault="005F3B7C" w:rsidP="005F3B7C">
      <w:pPr>
        <w:spacing w:after="0"/>
        <w:jc w:val="both"/>
        <w:rPr>
          <w:rFonts w:ascii="Calibri" w:hAnsi="Calibri"/>
          <w:b/>
          <w:sz w:val="24"/>
          <w:lang w:val="cs-CZ"/>
        </w:rPr>
      </w:pPr>
      <w:r w:rsidRPr="000A54F7">
        <w:rPr>
          <w:rFonts w:ascii="Calibri" w:hAnsi="Calibri"/>
          <w:b/>
          <w:sz w:val="24"/>
          <w:lang w:val="cs-CZ"/>
        </w:rPr>
        <w:t xml:space="preserve">Otázka: 2. Prosím označte, do jaké míry uplatňujete ve vaší škole tyto principy formativního hodnocení:   </w:t>
      </w:r>
    </w:p>
    <w:p w14:paraId="32B83718" w14:textId="77777777" w:rsidR="005F3B7C" w:rsidRPr="000A54F7" w:rsidRDefault="005F3B7C" w:rsidP="005F3B7C">
      <w:pPr>
        <w:spacing w:after="0"/>
        <w:jc w:val="both"/>
        <w:rPr>
          <w:lang w:val="cs-CZ"/>
        </w:rPr>
      </w:pPr>
      <w:r w:rsidRPr="000A54F7">
        <w:rPr>
          <w:rFonts w:ascii="Calibri" w:hAnsi="Calibri"/>
          <w:b/>
          <w:sz w:val="24"/>
          <w:lang w:val="cs-CZ"/>
        </w:rPr>
        <w:t>[2.8 Umožňujeme žákům, aby se hodnotili navzájem a aby se učili zpětnou vazbu nejen dávat, ale i přijímat (vrstevnické hodnocení).]</w:t>
      </w:r>
    </w:p>
    <w:p w14:paraId="6026690F" w14:textId="77777777" w:rsidR="005F3B7C" w:rsidRPr="000A54F7" w:rsidRDefault="005F3B7C" w:rsidP="005F3B7C">
      <w:pPr>
        <w:spacing w:after="0"/>
        <w:rPr>
          <w:lang w:val="cs-CZ"/>
        </w:rPr>
      </w:pPr>
      <w:r w:rsidRPr="000A54F7">
        <w:rPr>
          <w:noProof/>
          <w:lang w:val="cs-CZ"/>
        </w:rPr>
        <w:drawing>
          <wp:inline distT="0" distB="0" distL="0" distR="0" wp14:anchorId="047D83D3" wp14:editId="7CBEA2BF">
            <wp:extent cx="5943600" cy="2430799"/>
            <wp:effectExtent l="0" t="0" r="0" b="0"/>
            <wp:docPr id="950069623" name="Picture 9" descr="Obsah obrázku snímek obrazovky, text, Grafika, kruh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0069623" name="Picture 9" descr="Obsah obrázku snímek obrazovky, text, Grafika, kruh&#10;&#10;Obsah generovaný pomocí AI může být nesprávný.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307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996062" w14:textId="77777777" w:rsidR="005F3B7C" w:rsidRPr="000A54F7" w:rsidRDefault="005F3B7C" w:rsidP="005F3B7C">
      <w:pPr>
        <w:spacing w:after="0"/>
        <w:rPr>
          <w:lang w:val="cs-CZ"/>
        </w:rPr>
      </w:pPr>
    </w:p>
    <w:p w14:paraId="631353B6" w14:textId="77777777" w:rsidR="005F3B7C" w:rsidRPr="000A54F7" w:rsidRDefault="005F3B7C" w:rsidP="005F3B7C">
      <w:pPr>
        <w:spacing w:after="0"/>
        <w:rPr>
          <w:rFonts w:ascii="Calibri" w:hAnsi="Calibri"/>
          <w:b/>
          <w:sz w:val="24"/>
          <w:lang w:val="cs-CZ"/>
        </w:rPr>
      </w:pPr>
    </w:p>
    <w:p w14:paraId="777F4B39" w14:textId="77777777" w:rsidR="005F3B7C" w:rsidRPr="000A54F7" w:rsidRDefault="005F3B7C" w:rsidP="005F3B7C">
      <w:pPr>
        <w:spacing w:after="0"/>
        <w:rPr>
          <w:rFonts w:ascii="Calibri" w:hAnsi="Calibri"/>
          <w:b/>
          <w:sz w:val="24"/>
          <w:lang w:val="cs-CZ"/>
        </w:rPr>
      </w:pPr>
    </w:p>
    <w:p w14:paraId="6975CF4D" w14:textId="77777777" w:rsidR="005F3B7C" w:rsidRPr="000A54F7" w:rsidRDefault="005F3B7C" w:rsidP="005F3B7C">
      <w:pPr>
        <w:spacing w:after="0"/>
        <w:rPr>
          <w:rFonts w:ascii="Calibri" w:hAnsi="Calibri"/>
          <w:b/>
          <w:sz w:val="24"/>
          <w:lang w:val="cs-CZ"/>
        </w:rPr>
      </w:pPr>
    </w:p>
    <w:p w14:paraId="679EB814" w14:textId="77777777" w:rsidR="005F3B7C" w:rsidRPr="000A54F7" w:rsidRDefault="005F3B7C" w:rsidP="005F3B7C">
      <w:pPr>
        <w:spacing w:after="0"/>
        <w:rPr>
          <w:rFonts w:ascii="Calibri" w:hAnsi="Calibri"/>
          <w:b/>
          <w:sz w:val="24"/>
          <w:lang w:val="cs-CZ"/>
        </w:rPr>
      </w:pPr>
    </w:p>
    <w:p w14:paraId="4F08C1D0" w14:textId="77777777" w:rsidR="005F3B7C" w:rsidRPr="000A54F7" w:rsidRDefault="005F3B7C" w:rsidP="005F3B7C">
      <w:pPr>
        <w:spacing w:after="0"/>
        <w:jc w:val="both"/>
        <w:rPr>
          <w:rFonts w:ascii="Calibri" w:hAnsi="Calibri"/>
          <w:b/>
          <w:sz w:val="24"/>
          <w:lang w:val="cs-CZ"/>
        </w:rPr>
      </w:pPr>
      <w:r w:rsidRPr="000A54F7">
        <w:rPr>
          <w:rFonts w:ascii="Calibri" w:hAnsi="Calibri"/>
          <w:b/>
          <w:sz w:val="24"/>
          <w:lang w:val="cs-CZ"/>
        </w:rPr>
        <w:lastRenderedPageBreak/>
        <w:t xml:space="preserve">Otázka: 2. Prosím označte, do jaké míry uplatňujete ve vaší škole tyto principy formativního hodnocení:   </w:t>
      </w:r>
    </w:p>
    <w:p w14:paraId="1E002DA5" w14:textId="77777777" w:rsidR="005F3B7C" w:rsidRPr="000A54F7" w:rsidRDefault="005F3B7C" w:rsidP="005F3B7C">
      <w:pPr>
        <w:spacing w:after="0"/>
        <w:rPr>
          <w:lang w:val="cs-CZ"/>
        </w:rPr>
      </w:pPr>
      <w:r w:rsidRPr="000A54F7">
        <w:rPr>
          <w:rFonts w:ascii="Calibri" w:hAnsi="Calibri"/>
          <w:b/>
          <w:sz w:val="24"/>
          <w:lang w:val="cs-CZ"/>
        </w:rPr>
        <w:t>[2.9 Společně s žáky formulujeme kritéria, o které se bude hodnocení opírat.]</w:t>
      </w:r>
    </w:p>
    <w:p w14:paraId="07E3C7B2" w14:textId="77777777" w:rsidR="005F3B7C" w:rsidRPr="000A54F7" w:rsidRDefault="005F3B7C" w:rsidP="005F3B7C">
      <w:pPr>
        <w:spacing w:after="0"/>
        <w:rPr>
          <w:lang w:val="cs-CZ"/>
        </w:rPr>
      </w:pPr>
      <w:r w:rsidRPr="000A54F7">
        <w:rPr>
          <w:noProof/>
          <w:lang w:val="cs-CZ"/>
        </w:rPr>
        <w:drawing>
          <wp:inline distT="0" distB="0" distL="0" distR="0" wp14:anchorId="7B7DA9F3" wp14:editId="38767D69">
            <wp:extent cx="5943600" cy="2430799"/>
            <wp:effectExtent l="0" t="0" r="0" b="0"/>
            <wp:docPr id="219044850" name="Picture 10" descr="Obsah obrázku text, snímek obrazovky, diagram, Grafika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9044850" name="Picture 10" descr="Obsah obrázku text, snímek obrazovky, diagram, Grafika&#10;&#10;Obsah generovaný pomocí AI může být nesprávný.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307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70A658" w14:textId="77777777" w:rsidR="005F3B7C" w:rsidRPr="000A54F7" w:rsidRDefault="005F3B7C" w:rsidP="005F3B7C">
      <w:pPr>
        <w:spacing w:after="0"/>
        <w:rPr>
          <w:lang w:val="cs-CZ"/>
        </w:rPr>
      </w:pPr>
    </w:p>
    <w:p w14:paraId="24AA5E07" w14:textId="77777777" w:rsidR="005F3B7C" w:rsidRPr="000A54F7" w:rsidRDefault="005F3B7C" w:rsidP="005F3B7C">
      <w:pPr>
        <w:spacing w:after="0"/>
        <w:rPr>
          <w:rFonts w:ascii="Calibri" w:hAnsi="Calibri"/>
          <w:b/>
          <w:sz w:val="24"/>
          <w:lang w:val="cs-CZ"/>
        </w:rPr>
      </w:pPr>
    </w:p>
    <w:p w14:paraId="36E60723" w14:textId="77777777" w:rsidR="005F3B7C" w:rsidRPr="000A54F7" w:rsidRDefault="005F3B7C" w:rsidP="005F3B7C">
      <w:pPr>
        <w:spacing w:after="0"/>
        <w:jc w:val="both"/>
        <w:rPr>
          <w:rFonts w:ascii="Calibri" w:hAnsi="Calibri"/>
          <w:b/>
          <w:sz w:val="24"/>
          <w:lang w:val="cs-CZ"/>
        </w:rPr>
      </w:pPr>
      <w:r w:rsidRPr="000A54F7">
        <w:rPr>
          <w:rFonts w:ascii="Calibri" w:hAnsi="Calibri"/>
          <w:b/>
          <w:sz w:val="24"/>
          <w:lang w:val="cs-CZ"/>
        </w:rPr>
        <w:t xml:space="preserve">Otázka: 2. Prosím označte, do jaké míry uplatňujete ve vaší škole tyto principy formativního hodnocení:   </w:t>
      </w:r>
    </w:p>
    <w:p w14:paraId="31ACA654" w14:textId="77777777" w:rsidR="005F3B7C" w:rsidRPr="000A54F7" w:rsidRDefault="005F3B7C" w:rsidP="005F3B7C">
      <w:pPr>
        <w:spacing w:after="0"/>
        <w:rPr>
          <w:lang w:val="cs-CZ"/>
        </w:rPr>
      </w:pPr>
      <w:r w:rsidRPr="000A54F7">
        <w:rPr>
          <w:rFonts w:ascii="Calibri" w:hAnsi="Calibri"/>
          <w:b/>
          <w:sz w:val="24"/>
          <w:lang w:val="cs-CZ"/>
        </w:rPr>
        <w:t>[2.10 V průběhu vyučování zjišťujeme momentální stav porozumění a zapojení žáků.]</w:t>
      </w:r>
    </w:p>
    <w:p w14:paraId="4775AB79" w14:textId="77777777" w:rsidR="005F3B7C" w:rsidRPr="000A54F7" w:rsidRDefault="005F3B7C" w:rsidP="005F3B7C">
      <w:pPr>
        <w:spacing w:after="0"/>
        <w:rPr>
          <w:lang w:val="cs-CZ"/>
        </w:rPr>
      </w:pPr>
      <w:r w:rsidRPr="000A54F7">
        <w:rPr>
          <w:noProof/>
          <w:lang w:val="cs-CZ"/>
        </w:rPr>
        <w:drawing>
          <wp:inline distT="0" distB="0" distL="0" distR="0" wp14:anchorId="24996F4B" wp14:editId="34B60115">
            <wp:extent cx="5943600" cy="2430799"/>
            <wp:effectExtent l="0" t="0" r="0" b="0"/>
            <wp:docPr id="1596695450" name="Picture 11" descr="Obsah obrázku text, snímek obrazovky, kruh, Grafika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6695450" name="Picture 11" descr="Obsah obrázku text, snímek obrazovky, kruh, Grafika&#10;&#10;Obsah generovaný pomocí AI může být nesprávný.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307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401B53" w14:textId="77777777" w:rsidR="005F3B7C" w:rsidRPr="000A54F7" w:rsidRDefault="005F3B7C" w:rsidP="005F3B7C">
      <w:pPr>
        <w:spacing w:after="0"/>
        <w:rPr>
          <w:lang w:val="cs-CZ"/>
        </w:rPr>
      </w:pPr>
    </w:p>
    <w:p w14:paraId="1E64F4E1" w14:textId="77777777" w:rsidR="005F3B7C" w:rsidRPr="000A54F7" w:rsidRDefault="005F3B7C" w:rsidP="005F3B7C">
      <w:pPr>
        <w:spacing w:after="0"/>
        <w:rPr>
          <w:rFonts w:ascii="Calibri" w:hAnsi="Calibri"/>
          <w:b/>
          <w:sz w:val="24"/>
          <w:lang w:val="cs-CZ"/>
        </w:rPr>
      </w:pPr>
    </w:p>
    <w:p w14:paraId="22131848" w14:textId="77777777" w:rsidR="005F3B7C" w:rsidRPr="000A54F7" w:rsidRDefault="005F3B7C" w:rsidP="005F3B7C">
      <w:pPr>
        <w:spacing w:after="0"/>
        <w:rPr>
          <w:rFonts w:ascii="Calibri" w:hAnsi="Calibri"/>
          <w:b/>
          <w:sz w:val="24"/>
          <w:lang w:val="cs-CZ"/>
        </w:rPr>
      </w:pPr>
    </w:p>
    <w:p w14:paraId="51975301" w14:textId="77777777" w:rsidR="005F3B7C" w:rsidRPr="000A54F7" w:rsidRDefault="005F3B7C" w:rsidP="005F3B7C">
      <w:pPr>
        <w:spacing w:after="0"/>
        <w:rPr>
          <w:rFonts w:ascii="Calibri" w:hAnsi="Calibri"/>
          <w:b/>
          <w:sz w:val="24"/>
          <w:lang w:val="cs-CZ"/>
        </w:rPr>
      </w:pPr>
    </w:p>
    <w:p w14:paraId="7640537F" w14:textId="77777777" w:rsidR="000A54F7" w:rsidRDefault="000A54F7" w:rsidP="005F3B7C">
      <w:pPr>
        <w:spacing w:after="0"/>
        <w:jc w:val="both"/>
        <w:rPr>
          <w:rFonts w:ascii="Calibri" w:hAnsi="Calibri"/>
          <w:b/>
          <w:sz w:val="24"/>
          <w:lang w:val="cs-CZ"/>
        </w:rPr>
      </w:pPr>
    </w:p>
    <w:p w14:paraId="355826D4" w14:textId="493AF7C6" w:rsidR="005F3B7C" w:rsidRPr="000A54F7" w:rsidRDefault="005F3B7C" w:rsidP="005F3B7C">
      <w:pPr>
        <w:spacing w:after="0"/>
        <w:jc w:val="both"/>
        <w:rPr>
          <w:rFonts w:ascii="Calibri" w:hAnsi="Calibri"/>
          <w:b/>
          <w:sz w:val="24"/>
          <w:lang w:val="cs-CZ"/>
        </w:rPr>
      </w:pPr>
      <w:r w:rsidRPr="000A54F7">
        <w:rPr>
          <w:rFonts w:ascii="Calibri" w:hAnsi="Calibri"/>
          <w:b/>
          <w:sz w:val="24"/>
          <w:lang w:val="cs-CZ"/>
        </w:rPr>
        <w:lastRenderedPageBreak/>
        <w:t xml:space="preserve">Otázka: 2. Prosím označte, do jaké míry uplatňujete ve vaší škole tyto principy formativního hodnocení:  </w:t>
      </w:r>
    </w:p>
    <w:p w14:paraId="11D66836" w14:textId="77777777" w:rsidR="005F3B7C" w:rsidRPr="000A54F7" w:rsidRDefault="005F3B7C" w:rsidP="005F3B7C">
      <w:pPr>
        <w:spacing w:after="0"/>
        <w:jc w:val="both"/>
        <w:rPr>
          <w:lang w:val="cs-CZ"/>
        </w:rPr>
      </w:pPr>
      <w:r w:rsidRPr="000A54F7">
        <w:rPr>
          <w:rFonts w:ascii="Calibri" w:hAnsi="Calibri"/>
          <w:b/>
          <w:sz w:val="24"/>
          <w:lang w:val="cs-CZ"/>
        </w:rPr>
        <w:t xml:space="preserve">[2.11 Pravidelně nabízíme prostor pro reflexi, v </w:t>
      </w:r>
      <w:proofErr w:type="gramStart"/>
      <w:r w:rsidRPr="000A54F7">
        <w:rPr>
          <w:rFonts w:ascii="Calibri" w:hAnsi="Calibri"/>
          <w:b/>
          <w:sz w:val="24"/>
          <w:lang w:val="cs-CZ"/>
        </w:rPr>
        <w:t>rámci</w:t>
      </w:r>
      <w:proofErr w:type="gramEnd"/>
      <w:r w:rsidRPr="000A54F7">
        <w:rPr>
          <w:rFonts w:ascii="Calibri" w:hAnsi="Calibri"/>
          <w:b/>
          <w:sz w:val="24"/>
          <w:lang w:val="cs-CZ"/>
        </w:rPr>
        <w:t xml:space="preserve"> které žáci zhodnotí, kde se nachází na cestě k cíli, případně co jim pomáhá či brání jít dál.]</w:t>
      </w:r>
    </w:p>
    <w:p w14:paraId="6968A73F" w14:textId="77777777" w:rsidR="005F3B7C" w:rsidRPr="000A54F7" w:rsidRDefault="005F3B7C" w:rsidP="005F3B7C">
      <w:pPr>
        <w:spacing w:after="0"/>
        <w:rPr>
          <w:lang w:val="cs-CZ"/>
        </w:rPr>
      </w:pPr>
      <w:r w:rsidRPr="000A54F7">
        <w:rPr>
          <w:noProof/>
          <w:lang w:val="cs-CZ"/>
        </w:rPr>
        <w:drawing>
          <wp:inline distT="0" distB="0" distL="0" distR="0" wp14:anchorId="591BD161" wp14:editId="45545799">
            <wp:extent cx="5943600" cy="2430799"/>
            <wp:effectExtent l="0" t="0" r="0" b="0"/>
            <wp:docPr id="1332850032" name="Picture 12" descr="Obsah obrázku text, snímek obrazovky, kruh, diagram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2850032" name="Picture 12" descr="Obsah obrázku text, snímek obrazovky, kruh, diagram&#10;&#10;Obsah generovaný pomocí AI může být nesprávný.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307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E50E99" w14:textId="77777777" w:rsidR="005F3B7C" w:rsidRPr="000A54F7" w:rsidRDefault="005F3B7C" w:rsidP="005F3B7C">
      <w:pPr>
        <w:spacing w:after="0"/>
        <w:rPr>
          <w:lang w:val="cs-CZ"/>
        </w:rPr>
      </w:pPr>
    </w:p>
    <w:p w14:paraId="646E074E" w14:textId="77777777" w:rsidR="005F3B7C" w:rsidRPr="000A54F7" w:rsidRDefault="005F3B7C" w:rsidP="005F3B7C">
      <w:pPr>
        <w:spacing w:after="0"/>
        <w:rPr>
          <w:rFonts w:ascii="Calibri" w:hAnsi="Calibri"/>
          <w:b/>
          <w:sz w:val="24"/>
          <w:lang w:val="cs-CZ"/>
        </w:rPr>
      </w:pPr>
    </w:p>
    <w:p w14:paraId="6C1B21C3" w14:textId="77777777" w:rsidR="005F3B7C" w:rsidRPr="000A54F7" w:rsidRDefault="005F3B7C" w:rsidP="005F3B7C">
      <w:pPr>
        <w:spacing w:after="0"/>
        <w:jc w:val="both"/>
        <w:rPr>
          <w:rFonts w:ascii="Calibri" w:hAnsi="Calibri"/>
          <w:b/>
          <w:sz w:val="24"/>
          <w:lang w:val="cs-CZ"/>
        </w:rPr>
      </w:pPr>
      <w:r w:rsidRPr="000A54F7">
        <w:rPr>
          <w:rFonts w:ascii="Calibri" w:hAnsi="Calibri"/>
          <w:b/>
          <w:sz w:val="24"/>
          <w:lang w:val="cs-CZ"/>
        </w:rPr>
        <w:t xml:space="preserve">Otázka: 2. Prosím označte, do jaké míry uplatňujete ve vaší škole tyto principy formativního hodnocení:   </w:t>
      </w:r>
    </w:p>
    <w:p w14:paraId="67EB1B4A" w14:textId="77777777" w:rsidR="005F3B7C" w:rsidRPr="000A54F7" w:rsidRDefault="005F3B7C" w:rsidP="005F3B7C">
      <w:pPr>
        <w:spacing w:after="0"/>
        <w:jc w:val="both"/>
        <w:rPr>
          <w:lang w:val="cs-CZ"/>
        </w:rPr>
      </w:pPr>
      <w:r w:rsidRPr="000A54F7">
        <w:rPr>
          <w:rFonts w:ascii="Calibri" w:hAnsi="Calibri"/>
          <w:b/>
          <w:sz w:val="24"/>
          <w:lang w:val="cs-CZ"/>
        </w:rPr>
        <w:t>[2.12 Dáváme žákům příležitost monitorovat svůj pokrok v kontextu dlouhodobých cílů.]</w:t>
      </w:r>
    </w:p>
    <w:p w14:paraId="4182E3FD" w14:textId="77777777" w:rsidR="005F3B7C" w:rsidRPr="000A54F7" w:rsidRDefault="005F3B7C" w:rsidP="005F3B7C">
      <w:pPr>
        <w:spacing w:after="0"/>
        <w:rPr>
          <w:lang w:val="cs-CZ"/>
        </w:rPr>
      </w:pPr>
      <w:r w:rsidRPr="000A54F7">
        <w:rPr>
          <w:noProof/>
          <w:lang w:val="cs-CZ"/>
        </w:rPr>
        <w:drawing>
          <wp:inline distT="0" distB="0" distL="0" distR="0" wp14:anchorId="77E6923F" wp14:editId="4FB161AC">
            <wp:extent cx="5943600" cy="2430799"/>
            <wp:effectExtent l="0" t="0" r="0" b="0"/>
            <wp:docPr id="1683926955" name="Picture 13" descr="Obsah obrázku text, snímek obrazovky, Grafika, Písmo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3926955" name="Picture 13" descr="Obsah obrázku text, snímek obrazovky, Grafika, Písmo&#10;&#10;Obsah generovaný pomocí AI může být nesprávný.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307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712F49" w14:textId="77777777" w:rsidR="005F3B7C" w:rsidRPr="000A54F7" w:rsidRDefault="005F3B7C" w:rsidP="005F3B7C">
      <w:pPr>
        <w:spacing w:after="0"/>
        <w:rPr>
          <w:lang w:val="cs-CZ"/>
        </w:rPr>
      </w:pPr>
    </w:p>
    <w:p w14:paraId="722FDD35" w14:textId="77777777" w:rsidR="005F3B7C" w:rsidRPr="000A54F7" w:rsidRDefault="005F3B7C" w:rsidP="005F3B7C">
      <w:pPr>
        <w:spacing w:after="0"/>
        <w:rPr>
          <w:lang w:val="cs-CZ"/>
        </w:rPr>
      </w:pPr>
    </w:p>
    <w:p w14:paraId="3146245B" w14:textId="77777777" w:rsidR="005F3B7C" w:rsidRPr="000A54F7" w:rsidRDefault="005F3B7C" w:rsidP="005F3B7C">
      <w:pPr>
        <w:spacing w:after="0"/>
        <w:rPr>
          <w:lang w:val="cs-CZ"/>
        </w:rPr>
      </w:pPr>
    </w:p>
    <w:p w14:paraId="6AED7253" w14:textId="77777777" w:rsidR="005F3B7C" w:rsidRPr="000A54F7" w:rsidRDefault="005F3B7C" w:rsidP="005F3B7C">
      <w:pPr>
        <w:spacing w:after="0"/>
        <w:rPr>
          <w:lang w:val="cs-CZ"/>
        </w:rPr>
      </w:pPr>
    </w:p>
    <w:p w14:paraId="07B65C39" w14:textId="77777777" w:rsidR="005F3B7C" w:rsidRPr="000A54F7" w:rsidRDefault="005F3B7C" w:rsidP="005F3B7C">
      <w:pPr>
        <w:spacing w:after="0"/>
        <w:rPr>
          <w:lang w:val="cs-CZ"/>
        </w:rPr>
      </w:pPr>
    </w:p>
    <w:p w14:paraId="79FCAD1A" w14:textId="77777777" w:rsidR="005F3B7C" w:rsidRPr="000A54F7" w:rsidRDefault="005F3B7C" w:rsidP="005F3B7C">
      <w:pPr>
        <w:spacing w:after="0"/>
        <w:jc w:val="both"/>
        <w:rPr>
          <w:lang w:val="cs-CZ"/>
        </w:rPr>
      </w:pPr>
      <w:r w:rsidRPr="000A54F7">
        <w:rPr>
          <w:rFonts w:ascii="Calibri" w:hAnsi="Calibri"/>
          <w:b/>
          <w:sz w:val="24"/>
          <w:lang w:val="cs-CZ"/>
        </w:rPr>
        <w:t>Otázka: 3. Prosím, označte, které níže uvedené aktivity formativního hodnocení plánujete ve vaší škole v příštím školním roce intenzivněji uplatňovat, resp. posílit. (Označte všechny aktivity, které jsou pro vaši školu relevantní.)</w:t>
      </w:r>
    </w:p>
    <w:p w14:paraId="6D89B9B3" w14:textId="77777777" w:rsidR="005F3B7C" w:rsidRPr="000A54F7" w:rsidRDefault="005F3B7C" w:rsidP="005F3B7C">
      <w:pPr>
        <w:spacing w:after="0"/>
        <w:rPr>
          <w:lang w:val="cs-CZ"/>
        </w:rPr>
      </w:pPr>
    </w:p>
    <w:tbl>
      <w:tblPr>
        <w:tblStyle w:val="Mkatabulky"/>
        <w:tblW w:w="0" w:type="auto"/>
        <w:tblInd w:w="38" w:type="dxa"/>
        <w:tblLook w:val="04A0" w:firstRow="1" w:lastRow="0" w:firstColumn="1" w:lastColumn="0" w:noHBand="0" w:noVBand="1"/>
      </w:tblPr>
      <w:tblGrid>
        <w:gridCol w:w="423"/>
        <w:gridCol w:w="8395"/>
      </w:tblGrid>
      <w:tr w:rsidR="005F3B7C" w:rsidRPr="000A54F7" w14:paraId="163E4139" w14:textId="77777777" w:rsidTr="00FC5333">
        <w:tc>
          <w:tcPr>
            <w:tcW w:w="354" w:type="dxa"/>
          </w:tcPr>
          <w:p w14:paraId="57A60096" w14:textId="77777777" w:rsidR="005F3B7C" w:rsidRPr="000A54F7" w:rsidRDefault="005F3B7C" w:rsidP="00FC5333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>5x</w:t>
            </w:r>
          </w:p>
        </w:tc>
        <w:tc>
          <w:tcPr>
            <w:tcW w:w="8426" w:type="dxa"/>
          </w:tcPr>
          <w:p w14:paraId="16715E60" w14:textId="77777777" w:rsidR="005F3B7C" w:rsidRPr="000A54F7" w:rsidRDefault="005F3B7C" w:rsidP="00FC5333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>Snažíme se do výuky zapojit všechny žáky, nejen několik nejaktivnějších (</w:t>
            </w:r>
            <w:proofErr w:type="spellStart"/>
            <w:r w:rsidRPr="000A54F7">
              <w:rPr>
                <w:rFonts w:asciiTheme="majorHAnsi" w:hAnsiTheme="majorHAnsi" w:cstheme="majorHAnsi"/>
                <w:lang w:val="cs-CZ"/>
              </w:rPr>
              <w:t>losovátka</w:t>
            </w:r>
            <w:proofErr w:type="spellEnd"/>
            <w:r w:rsidRPr="000A54F7">
              <w:rPr>
                <w:rFonts w:asciiTheme="majorHAnsi" w:hAnsiTheme="majorHAnsi" w:cstheme="majorHAnsi"/>
                <w:lang w:val="cs-CZ"/>
              </w:rPr>
              <w:t>, mazací tabulky, aplikace</w:t>
            </w:r>
            <w:proofErr w:type="gramStart"/>
            <w:r w:rsidRPr="000A54F7">
              <w:rPr>
                <w:rFonts w:asciiTheme="majorHAnsi" w:hAnsiTheme="majorHAnsi" w:cstheme="majorHAnsi"/>
                <w:lang w:val="cs-CZ"/>
              </w:rPr>
              <w:t xml:space="preserve"> ….</w:t>
            </w:r>
            <w:proofErr w:type="gramEnd"/>
            <w:r w:rsidRPr="000A54F7">
              <w:rPr>
                <w:rFonts w:asciiTheme="majorHAnsi" w:hAnsiTheme="majorHAnsi" w:cstheme="majorHAnsi"/>
                <w:lang w:val="cs-CZ"/>
              </w:rPr>
              <w:t>).</w:t>
            </w:r>
          </w:p>
        </w:tc>
      </w:tr>
      <w:tr w:rsidR="005F3B7C" w:rsidRPr="000A54F7" w14:paraId="311916B0" w14:textId="77777777" w:rsidTr="00FC5333">
        <w:tc>
          <w:tcPr>
            <w:tcW w:w="354" w:type="dxa"/>
          </w:tcPr>
          <w:p w14:paraId="6D58F1F5" w14:textId="77777777" w:rsidR="005F3B7C" w:rsidRPr="000A54F7" w:rsidRDefault="005F3B7C" w:rsidP="00FC5333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>5x</w:t>
            </w:r>
          </w:p>
        </w:tc>
        <w:tc>
          <w:tcPr>
            <w:tcW w:w="8426" w:type="dxa"/>
          </w:tcPr>
          <w:p w14:paraId="0847446F" w14:textId="77777777" w:rsidR="005F3B7C" w:rsidRPr="000A54F7" w:rsidRDefault="005F3B7C" w:rsidP="00FC5333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>Pátráme s žáky po příčinách (ne)úspěchu či (ne)zapojení, chybu chápeme jako příležitost k učení.</w:t>
            </w:r>
          </w:p>
        </w:tc>
      </w:tr>
      <w:tr w:rsidR="005F3B7C" w:rsidRPr="000A54F7" w14:paraId="428F777B" w14:textId="77777777" w:rsidTr="00FC5333">
        <w:tc>
          <w:tcPr>
            <w:tcW w:w="354" w:type="dxa"/>
          </w:tcPr>
          <w:p w14:paraId="2A8838E7" w14:textId="77777777" w:rsidR="005F3B7C" w:rsidRPr="000A54F7" w:rsidRDefault="005F3B7C" w:rsidP="00FC5333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>4x</w:t>
            </w:r>
          </w:p>
        </w:tc>
        <w:tc>
          <w:tcPr>
            <w:tcW w:w="8426" w:type="dxa"/>
          </w:tcPr>
          <w:p w14:paraId="46FBBD06" w14:textId="77777777" w:rsidR="005F3B7C" w:rsidRPr="000A54F7" w:rsidRDefault="005F3B7C" w:rsidP="00FC5333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 xml:space="preserve">Pravidelně zjišťujeme, co si žáci myslí o výuce a </w:t>
            </w:r>
            <w:proofErr w:type="gramStart"/>
            <w:r w:rsidRPr="000A54F7">
              <w:rPr>
                <w:rFonts w:asciiTheme="majorHAnsi" w:hAnsiTheme="majorHAnsi" w:cstheme="majorHAnsi"/>
                <w:lang w:val="cs-CZ"/>
              </w:rPr>
              <w:t>zda-</w:t>
            </w:r>
            <w:proofErr w:type="spellStart"/>
            <w:r w:rsidRPr="000A54F7">
              <w:rPr>
                <w:rFonts w:asciiTheme="majorHAnsi" w:hAnsiTheme="majorHAnsi" w:cstheme="majorHAnsi"/>
                <w:lang w:val="cs-CZ"/>
              </w:rPr>
              <w:t>li</w:t>
            </w:r>
            <w:proofErr w:type="spellEnd"/>
            <w:proofErr w:type="gramEnd"/>
            <w:r w:rsidRPr="000A54F7">
              <w:rPr>
                <w:rFonts w:asciiTheme="majorHAnsi" w:hAnsiTheme="majorHAnsi" w:cstheme="majorHAnsi"/>
                <w:lang w:val="cs-CZ"/>
              </w:rPr>
              <w:t xml:space="preserve"> jim pomáhá se posouvat k cíli. Nabízíme jim možnost, dát nám zpětnou vazbu.</w:t>
            </w:r>
          </w:p>
        </w:tc>
      </w:tr>
      <w:tr w:rsidR="005F3B7C" w:rsidRPr="000A54F7" w14:paraId="74ADA7D4" w14:textId="77777777" w:rsidTr="00FC5333">
        <w:tc>
          <w:tcPr>
            <w:tcW w:w="354" w:type="dxa"/>
          </w:tcPr>
          <w:p w14:paraId="14E77D88" w14:textId="77777777" w:rsidR="005F3B7C" w:rsidRPr="000A54F7" w:rsidRDefault="005F3B7C" w:rsidP="00FC5333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>3x</w:t>
            </w:r>
          </w:p>
        </w:tc>
        <w:tc>
          <w:tcPr>
            <w:tcW w:w="8426" w:type="dxa"/>
          </w:tcPr>
          <w:p w14:paraId="0FC787B3" w14:textId="77777777" w:rsidR="005F3B7C" w:rsidRPr="000A54F7" w:rsidRDefault="005F3B7C" w:rsidP="00FC5333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>Hodnotíme-li známkou, doprovodím ji slovní zpětnou vazbou (ústní či písemnou).</w:t>
            </w:r>
          </w:p>
        </w:tc>
      </w:tr>
      <w:tr w:rsidR="005F3B7C" w:rsidRPr="000A54F7" w14:paraId="0766378C" w14:textId="77777777" w:rsidTr="00FC5333">
        <w:tc>
          <w:tcPr>
            <w:tcW w:w="354" w:type="dxa"/>
          </w:tcPr>
          <w:p w14:paraId="450C6CFF" w14:textId="77777777" w:rsidR="005F3B7C" w:rsidRPr="000A54F7" w:rsidRDefault="005F3B7C" w:rsidP="00FC5333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>2x</w:t>
            </w:r>
          </w:p>
        </w:tc>
        <w:tc>
          <w:tcPr>
            <w:tcW w:w="8426" w:type="dxa"/>
          </w:tcPr>
          <w:p w14:paraId="08BE4B95" w14:textId="77777777" w:rsidR="005F3B7C" w:rsidRPr="000A54F7" w:rsidRDefault="005F3B7C" w:rsidP="00FC5333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>Ve slovních hodnoceních používáme popisnou zpětnou vazbu.</w:t>
            </w:r>
          </w:p>
        </w:tc>
      </w:tr>
      <w:tr w:rsidR="005F3B7C" w:rsidRPr="000A54F7" w14:paraId="412BBBDF" w14:textId="77777777" w:rsidTr="00FC5333">
        <w:tc>
          <w:tcPr>
            <w:tcW w:w="354" w:type="dxa"/>
          </w:tcPr>
          <w:p w14:paraId="776DB3F9" w14:textId="77777777" w:rsidR="005F3B7C" w:rsidRPr="000A54F7" w:rsidRDefault="005F3B7C" w:rsidP="00FC5333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>7x</w:t>
            </w:r>
          </w:p>
        </w:tc>
        <w:tc>
          <w:tcPr>
            <w:tcW w:w="8426" w:type="dxa"/>
          </w:tcPr>
          <w:p w14:paraId="469E478D" w14:textId="77777777" w:rsidR="005F3B7C" w:rsidRPr="000A54F7" w:rsidRDefault="005F3B7C" w:rsidP="00FC5333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>Veškeré formy hodnocení opíráme o jasná kritéria, která jsou žákům známa.</w:t>
            </w:r>
          </w:p>
        </w:tc>
      </w:tr>
      <w:tr w:rsidR="005F3B7C" w:rsidRPr="000A54F7" w14:paraId="0D69FE57" w14:textId="77777777" w:rsidTr="00FC5333">
        <w:tc>
          <w:tcPr>
            <w:tcW w:w="354" w:type="dxa"/>
          </w:tcPr>
          <w:p w14:paraId="45D33713" w14:textId="77777777" w:rsidR="005F3B7C" w:rsidRPr="000A54F7" w:rsidRDefault="005F3B7C" w:rsidP="00FC5333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>5x</w:t>
            </w:r>
          </w:p>
        </w:tc>
        <w:tc>
          <w:tcPr>
            <w:tcW w:w="8426" w:type="dxa"/>
          </w:tcPr>
          <w:p w14:paraId="52F49E4E" w14:textId="77777777" w:rsidR="005F3B7C" w:rsidRPr="000A54F7" w:rsidRDefault="005F3B7C" w:rsidP="00FC5333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>Posilujeme u žáků nezávislost na nás dospělých tím, že jim umožňujeme hodnotit sami sebe. Dáváme příležitost k sebehodnocení.</w:t>
            </w:r>
          </w:p>
        </w:tc>
      </w:tr>
      <w:tr w:rsidR="005F3B7C" w:rsidRPr="000A54F7" w14:paraId="5D504ACD" w14:textId="77777777" w:rsidTr="00FC5333">
        <w:tc>
          <w:tcPr>
            <w:tcW w:w="354" w:type="dxa"/>
          </w:tcPr>
          <w:p w14:paraId="364F0794" w14:textId="77777777" w:rsidR="005F3B7C" w:rsidRPr="000A54F7" w:rsidRDefault="005F3B7C" w:rsidP="00FC5333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>6x</w:t>
            </w:r>
          </w:p>
        </w:tc>
        <w:tc>
          <w:tcPr>
            <w:tcW w:w="8426" w:type="dxa"/>
          </w:tcPr>
          <w:p w14:paraId="10E2868B" w14:textId="77777777" w:rsidR="005F3B7C" w:rsidRPr="000A54F7" w:rsidRDefault="005F3B7C" w:rsidP="00FC5333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>Umožňujeme žákům, aby se hodnotili navzájem a aby se učili zpětnou vazbu nejen dávat, ale i přijímat (vrstevnické hodnocení).</w:t>
            </w:r>
          </w:p>
        </w:tc>
      </w:tr>
      <w:tr w:rsidR="005F3B7C" w:rsidRPr="000A54F7" w14:paraId="1002E9E9" w14:textId="77777777" w:rsidTr="00FC5333">
        <w:tc>
          <w:tcPr>
            <w:tcW w:w="354" w:type="dxa"/>
          </w:tcPr>
          <w:p w14:paraId="6C527F2D" w14:textId="77777777" w:rsidR="005F3B7C" w:rsidRPr="000A54F7" w:rsidRDefault="005F3B7C" w:rsidP="00FC5333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>5x</w:t>
            </w:r>
          </w:p>
        </w:tc>
        <w:tc>
          <w:tcPr>
            <w:tcW w:w="8426" w:type="dxa"/>
          </w:tcPr>
          <w:p w14:paraId="33E5BFFC" w14:textId="77777777" w:rsidR="005F3B7C" w:rsidRPr="000A54F7" w:rsidRDefault="005F3B7C" w:rsidP="00FC5333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>Společně s žáky formulujeme kritéria, o které se bude hodnocení opírat.</w:t>
            </w:r>
          </w:p>
        </w:tc>
      </w:tr>
      <w:tr w:rsidR="005F3B7C" w:rsidRPr="000A54F7" w14:paraId="16B498B5" w14:textId="77777777" w:rsidTr="00FC5333">
        <w:tc>
          <w:tcPr>
            <w:tcW w:w="354" w:type="dxa"/>
          </w:tcPr>
          <w:p w14:paraId="5AD44E6F" w14:textId="77777777" w:rsidR="005F3B7C" w:rsidRPr="000A54F7" w:rsidRDefault="005F3B7C" w:rsidP="00FC5333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>4x</w:t>
            </w:r>
          </w:p>
        </w:tc>
        <w:tc>
          <w:tcPr>
            <w:tcW w:w="8426" w:type="dxa"/>
          </w:tcPr>
          <w:p w14:paraId="1DD1DA68" w14:textId="77777777" w:rsidR="005F3B7C" w:rsidRPr="000A54F7" w:rsidRDefault="005F3B7C" w:rsidP="00FC5333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>V průběhu vyučování zjišťujeme momentální stav porozumění a zapojení žáků.</w:t>
            </w:r>
          </w:p>
        </w:tc>
      </w:tr>
      <w:tr w:rsidR="005F3B7C" w:rsidRPr="000A54F7" w14:paraId="078C5395" w14:textId="77777777" w:rsidTr="00FC5333">
        <w:tc>
          <w:tcPr>
            <w:tcW w:w="354" w:type="dxa"/>
          </w:tcPr>
          <w:p w14:paraId="295311D3" w14:textId="77777777" w:rsidR="005F3B7C" w:rsidRPr="000A54F7" w:rsidRDefault="005F3B7C" w:rsidP="00FC5333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>4x</w:t>
            </w:r>
          </w:p>
        </w:tc>
        <w:tc>
          <w:tcPr>
            <w:tcW w:w="8426" w:type="dxa"/>
          </w:tcPr>
          <w:p w14:paraId="72DF9CB9" w14:textId="77777777" w:rsidR="005F3B7C" w:rsidRPr="000A54F7" w:rsidRDefault="005F3B7C" w:rsidP="00FC5333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 xml:space="preserve">Pravidelně nabízíme prostor pro reflexi, v </w:t>
            </w:r>
            <w:proofErr w:type="gramStart"/>
            <w:r w:rsidRPr="000A54F7">
              <w:rPr>
                <w:rFonts w:asciiTheme="majorHAnsi" w:hAnsiTheme="majorHAnsi" w:cstheme="majorHAnsi"/>
                <w:lang w:val="cs-CZ"/>
              </w:rPr>
              <w:t>rámci</w:t>
            </w:r>
            <w:proofErr w:type="gramEnd"/>
            <w:r w:rsidRPr="000A54F7">
              <w:rPr>
                <w:rFonts w:asciiTheme="majorHAnsi" w:hAnsiTheme="majorHAnsi" w:cstheme="majorHAnsi"/>
                <w:lang w:val="cs-CZ"/>
              </w:rPr>
              <w:t xml:space="preserve"> které žáci zhodnotí, kde se nachází na cestě k cíli, případně co jim pomáhá či brání jít dál.</w:t>
            </w:r>
          </w:p>
        </w:tc>
      </w:tr>
      <w:tr w:rsidR="005F3B7C" w:rsidRPr="000A54F7" w14:paraId="0A041849" w14:textId="77777777" w:rsidTr="00FC5333">
        <w:tc>
          <w:tcPr>
            <w:tcW w:w="354" w:type="dxa"/>
          </w:tcPr>
          <w:p w14:paraId="2D6F1DAC" w14:textId="77777777" w:rsidR="005F3B7C" w:rsidRPr="000A54F7" w:rsidRDefault="005F3B7C" w:rsidP="00FC5333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>3x</w:t>
            </w:r>
          </w:p>
        </w:tc>
        <w:tc>
          <w:tcPr>
            <w:tcW w:w="8426" w:type="dxa"/>
          </w:tcPr>
          <w:p w14:paraId="1AD21F36" w14:textId="77777777" w:rsidR="005F3B7C" w:rsidRPr="000A54F7" w:rsidRDefault="005F3B7C" w:rsidP="00FC5333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>Dáváme žákům příležitost monitorovat svůj pokrok v kontextu dlouhodobých cílů.</w:t>
            </w:r>
          </w:p>
        </w:tc>
      </w:tr>
    </w:tbl>
    <w:p w14:paraId="5A246ECD" w14:textId="77777777" w:rsidR="005F3B7C" w:rsidRPr="000A54F7" w:rsidRDefault="005F3B7C" w:rsidP="005F3B7C">
      <w:pPr>
        <w:spacing w:after="0"/>
        <w:rPr>
          <w:rFonts w:asciiTheme="majorHAnsi" w:hAnsiTheme="majorHAnsi" w:cstheme="majorHAnsi"/>
          <w:lang w:val="cs-CZ"/>
        </w:rPr>
      </w:pPr>
    </w:p>
    <w:p w14:paraId="42BB96D9" w14:textId="77777777" w:rsidR="005F3B7C" w:rsidRPr="000A54F7" w:rsidRDefault="005F3B7C" w:rsidP="005F3B7C">
      <w:pPr>
        <w:spacing w:after="0"/>
        <w:rPr>
          <w:lang w:val="cs-CZ"/>
        </w:rPr>
      </w:pPr>
    </w:p>
    <w:p w14:paraId="03C1E27B" w14:textId="77777777" w:rsidR="005F3B7C" w:rsidRPr="000A54F7" w:rsidRDefault="005F3B7C" w:rsidP="005F3B7C">
      <w:pPr>
        <w:spacing w:after="0"/>
        <w:rPr>
          <w:rFonts w:ascii="Calibri" w:hAnsi="Calibri"/>
          <w:b/>
          <w:sz w:val="24"/>
          <w:lang w:val="cs-CZ"/>
        </w:rPr>
      </w:pPr>
    </w:p>
    <w:p w14:paraId="401A2C80" w14:textId="77777777" w:rsidR="005F3B7C" w:rsidRPr="000A54F7" w:rsidRDefault="005F3B7C" w:rsidP="005F3B7C">
      <w:pPr>
        <w:spacing w:after="0"/>
        <w:rPr>
          <w:lang w:val="cs-CZ"/>
        </w:rPr>
      </w:pPr>
      <w:r w:rsidRPr="000A54F7">
        <w:rPr>
          <w:rFonts w:ascii="Calibri" w:hAnsi="Calibri"/>
          <w:b/>
          <w:sz w:val="24"/>
          <w:lang w:val="cs-CZ"/>
        </w:rPr>
        <w:t xml:space="preserve">Otázka: 4. Do jaké míry odpovídal obsah workshopu potřebám vaší školy? </w:t>
      </w:r>
    </w:p>
    <w:p w14:paraId="4729FD98" w14:textId="73767350" w:rsidR="005F3B7C" w:rsidRPr="000A54F7" w:rsidRDefault="005F3B7C" w:rsidP="005F3B7C">
      <w:pPr>
        <w:pStyle w:val="Odstavecseseznamem"/>
        <w:numPr>
          <w:ilvl w:val="0"/>
          <w:numId w:val="11"/>
        </w:numPr>
        <w:spacing w:after="0"/>
        <w:rPr>
          <w:rFonts w:asciiTheme="majorHAnsi" w:hAnsiTheme="majorHAnsi" w:cstheme="majorHAnsi"/>
          <w:lang w:val="cs-CZ"/>
        </w:rPr>
      </w:pPr>
      <w:r w:rsidRPr="000A54F7">
        <w:rPr>
          <w:rFonts w:asciiTheme="majorHAnsi" w:hAnsiTheme="majorHAnsi" w:cstheme="majorHAnsi"/>
          <w:lang w:val="cs-CZ"/>
        </w:rPr>
        <w:t>Určitě odpovídal (100</w:t>
      </w:r>
      <w:r w:rsidRPr="000A54F7">
        <w:rPr>
          <w:rFonts w:asciiTheme="majorHAnsi" w:hAnsiTheme="majorHAnsi" w:cstheme="majorHAnsi"/>
          <w:lang w:val="cs-CZ"/>
        </w:rPr>
        <w:t xml:space="preserve"> </w:t>
      </w:r>
      <w:r w:rsidRPr="000A54F7">
        <w:rPr>
          <w:rFonts w:asciiTheme="majorHAnsi" w:hAnsiTheme="majorHAnsi" w:cstheme="majorHAnsi"/>
          <w:lang w:val="cs-CZ"/>
        </w:rPr>
        <w:t>%)</w:t>
      </w:r>
    </w:p>
    <w:p w14:paraId="30F29AEB" w14:textId="77777777" w:rsidR="005F3B7C" w:rsidRPr="000A54F7" w:rsidRDefault="005F3B7C" w:rsidP="005F3B7C">
      <w:pPr>
        <w:spacing w:after="0"/>
        <w:rPr>
          <w:lang w:val="cs-CZ"/>
        </w:rPr>
      </w:pPr>
    </w:p>
    <w:p w14:paraId="662DF605" w14:textId="77777777" w:rsidR="005F3B7C" w:rsidRPr="000A54F7" w:rsidRDefault="005F3B7C" w:rsidP="005F3B7C">
      <w:pPr>
        <w:spacing w:after="0"/>
        <w:jc w:val="both"/>
        <w:rPr>
          <w:rFonts w:ascii="Calibri" w:hAnsi="Calibri"/>
          <w:b/>
          <w:sz w:val="24"/>
          <w:lang w:val="cs-CZ"/>
        </w:rPr>
      </w:pPr>
      <w:r w:rsidRPr="000A54F7">
        <w:rPr>
          <w:rFonts w:ascii="Calibri" w:hAnsi="Calibri"/>
          <w:b/>
          <w:sz w:val="24"/>
          <w:lang w:val="cs-CZ"/>
        </w:rPr>
        <w:t xml:space="preserve">Otázka: 4.1 Pokud jste odpověděl/a „spíše odpovídal/odpovídal“, uveďte, prosím, jaké Vaše potřeby seminář naplnil: </w:t>
      </w:r>
    </w:p>
    <w:p w14:paraId="0C44170E" w14:textId="77777777" w:rsidR="005F3B7C" w:rsidRPr="000A54F7" w:rsidRDefault="005F3B7C" w:rsidP="005F3B7C">
      <w:pPr>
        <w:spacing w:after="0"/>
        <w:rPr>
          <w:lang w:val="cs-CZ"/>
        </w:rPr>
      </w:pPr>
    </w:p>
    <w:tbl>
      <w:tblPr>
        <w:tblStyle w:val="Mkatabulky"/>
        <w:tblW w:w="0" w:type="auto"/>
        <w:tblInd w:w="38" w:type="dxa"/>
        <w:tblLook w:val="04A0" w:firstRow="1" w:lastRow="0" w:firstColumn="1" w:lastColumn="0" w:noHBand="0" w:noVBand="1"/>
      </w:tblPr>
      <w:tblGrid>
        <w:gridCol w:w="496"/>
        <w:gridCol w:w="8284"/>
      </w:tblGrid>
      <w:tr w:rsidR="005F3B7C" w:rsidRPr="000A54F7" w14:paraId="125B96D8" w14:textId="77777777" w:rsidTr="00FC5333">
        <w:tc>
          <w:tcPr>
            <w:tcW w:w="496" w:type="dxa"/>
          </w:tcPr>
          <w:p w14:paraId="2B352384" w14:textId="77777777" w:rsidR="005F3B7C" w:rsidRPr="000A54F7" w:rsidRDefault="005F3B7C" w:rsidP="00FC5333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>1x</w:t>
            </w:r>
          </w:p>
        </w:tc>
        <w:tc>
          <w:tcPr>
            <w:tcW w:w="8284" w:type="dxa"/>
          </w:tcPr>
          <w:p w14:paraId="30A057F8" w14:textId="77777777" w:rsidR="005F3B7C" w:rsidRPr="000A54F7" w:rsidRDefault="005F3B7C" w:rsidP="00FC5333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>seznámení učitelů s principy formativního hodnocení a zodpovězení dotazů</w:t>
            </w:r>
          </w:p>
        </w:tc>
      </w:tr>
      <w:tr w:rsidR="005F3B7C" w:rsidRPr="000A54F7" w14:paraId="14ED385F" w14:textId="77777777" w:rsidTr="00FC5333">
        <w:tc>
          <w:tcPr>
            <w:tcW w:w="496" w:type="dxa"/>
          </w:tcPr>
          <w:p w14:paraId="5EB69676" w14:textId="77777777" w:rsidR="005F3B7C" w:rsidRPr="000A54F7" w:rsidRDefault="005F3B7C" w:rsidP="00FC5333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>1x</w:t>
            </w:r>
          </w:p>
        </w:tc>
        <w:tc>
          <w:tcPr>
            <w:tcW w:w="8284" w:type="dxa"/>
          </w:tcPr>
          <w:p w14:paraId="1DB71D56" w14:textId="77777777" w:rsidR="005F3B7C" w:rsidRPr="000A54F7" w:rsidRDefault="005F3B7C" w:rsidP="00FC5333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>připomenutí definice formativního hodnocení</w:t>
            </w:r>
          </w:p>
        </w:tc>
      </w:tr>
      <w:tr w:rsidR="005F3B7C" w:rsidRPr="000A54F7" w14:paraId="0151AD0F" w14:textId="77777777" w:rsidTr="00FC5333">
        <w:tc>
          <w:tcPr>
            <w:tcW w:w="496" w:type="dxa"/>
          </w:tcPr>
          <w:p w14:paraId="6B985CF7" w14:textId="77777777" w:rsidR="005F3B7C" w:rsidRPr="000A54F7" w:rsidRDefault="005F3B7C" w:rsidP="00FC5333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>1x</w:t>
            </w:r>
          </w:p>
        </w:tc>
        <w:tc>
          <w:tcPr>
            <w:tcW w:w="8284" w:type="dxa"/>
          </w:tcPr>
          <w:p w14:paraId="4F33625F" w14:textId="77777777" w:rsidR="005F3B7C" w:rsidRPr="000A54F7" w:rsidRDefault="005F3B7C" w:rsidP="00FC5333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>pochopení smyslu a významu formativního pojetí vzdělávání</w:t>
            </w:r>
          </w:p>
        </w:tc>
      </w:tr>
      <w:tr w:rsidR="005F3B7C" w:rsidRPr="000A54F7" w14:paraId="2F9C3FE7" w14:textId="77777777" w:rsidTr="00FC5333">
        <w:tc>
          <w:tcPr>
            <w:tcW w:w="496" w:type="dxa"/>
          </w:tcPr>
          <w:p w14:paraId="3568C40F" w14:textId="77777777" w:rsidR="005F3B7C" w:rsidRPr="000A54F7" w:rsidRDefault="005F3B7C" w:rsidP="00FC5333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>1x</w:t>
            </w:r>
          </w:p>
        </w:tc>
        <w:tc>
          <w:tcPr>
            <w:tcW w:w="8284" w:type="dxa"/>
          </w:tcPr>
          <w:p w14:paraId="0F36425A" w14:textId="77777777" w:rsidR="005F3B7C" w:rsidRPr="000A54F7" w:rsidRDefault="005F3B7C" w:rsidP="00FC5333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>praktické ujasnění principů a způsobů využití formativního hodnocení ve vyučování</w:t>
            </w:r>
          </w:p>
        </w:tc>
      </w:tr>
    </w:tbl>
    <w:p w14:paraId="184C4628" w14:textId="77777777" w:rsidR="005F3B7C" w:rsidRPr="000A54F7" w:rsidRDefault="005F3B7C" w:rsidP="005F3B7C">
      <w:pPr>
        <w:spacing w:after="0"/>
        <w:rPr>
          <w:lang w:val="cs-CZ"/>
        </w:rPr>
      </w:pPr>
    </w:p>
    <w:p w14:paraId="412C19B7" w14:textId="77777777" w:rsidR="005F3B7C" w:rsidRPr="000A54F7" w:rsidRDefault="005F3B7C" w:rsidP="005F3B7C">
      <w:pPr>
        <w:spacing w:after="0"/>
        <w:rPr>
          <w:rFonts w:ascii="Calibri" w:hAnsi="Calibri"/>
          <w:b/>
          <w:sz w:val="24"/>
          <w:lang w:val="cs-CZ"/>
        </w:rPr>
      </w:pPr>
    </w:p>
    <w:p w14:paraId="53E34943" w14:textId="77777777" w:rsidR="005F3B7C" w:rsidRPr="000A54F7" w:rsidRDefault="005F3B7C" w:rsidP="005F3B7C">
      <w:pPr>
        <w:spacing w:after="0"/>
        <w:rPr>
          <w:rFonts w:ascii="Calibri" w:hAnsi="Calibri"/>
          <w:b/>
          <w:sz w:val="24"/>
          <w:lang w:val="cs-CZ"/>
        </w:rPr>
      </w:pPr>
    </w:p>
    <w:p w14:paraId="517E69A1" w14:textId="77777777" w:rsidR="005F3B7C" w:rsidRPr="000A54F7" w:rsidRDefault="005F3B7C" w:rsidP="005F3B7C">
      <w:pPr>
        <w:spacing w:after="0"/>
        <w:rPr>
          <w:rFonts w:ascii="Calibri" w:hAnsi="Calibri"/>
          <w:b/>
          <w:sz w:val="24"/>
          <w:lang w:val="cs-CZ"/>
        </w:rPr>
      </w:pPr>
    </w:p>
    <w:p w14:paraId="79A71A9B" w14:textId="77777777" w:rsidR="005F3B7C" w:rsidRPr="000A54F7" w:rsidRDefault="005F3B7C" w:rsidP="005F3B7C">
      <w:pPr>
        <w:spacing w:after="0"/>
        <w:rPr>
          <w:rFonts w:ascii="Calibri" w:hAnsi="Calibri"/>
          <w:b/>
          <w:sz w:val="24"/>
          <w:lang w:val="cs-CZ"/>
        </w:rPr>
      </w:pPr>
    </w:p>
    <w:p w14:paraId="1AB49356" w14:textId="77777777" w:rsidR="005F3B7C" w:rsidRPr="000A54F7" w:rsidRDefault="005F3B7C" w:rsidP="005F3B7C">
      <w:pPr>
        <w:spacing w:after="0"/>
        <w:rPr>
          <w:rFonts w:ascii="Calibri" w:hAnsi="Calibri"/>
          <w:b/>
          <w:sz w:val="24"/>
          <w:lang w:val="cs-CZ"/>
        </w:rPr>
      </w:pPr>
    </w:p>
    <w:p w14:paraId="1C851ACB" w14:textId="77777777" w:rsidR="005F3B7C" w:rsidRPr="000A54F7" w:rsidRDefault="005F3B7C" w:rsidP="005F3B7C">
      <w:pPr>
        <w:spacing w:after="0"/>
        <w:rPr>
          <w:lang w:val="cs-CZ"/>
        </w:rPr>
      </w:pPr>
    </w:p>
    <w:p w14:paraId="39619B56" w14:textId="77777777" w:rsidR="005F3B7C" w:rsidRPr="000A54F7" w:rsidRDefault="005F3B7C" w:rsidP="005F3B7C">
      <w:pPr>
        <w:spacing w:after="0"/>
        <w:rPr>
          <w:lang w:val="cs-CZ"/>
        </w:rPr>
      </w:pPr>
      <w:r w:rsidRPr="000A54F7">
        <w:rPr>
          <w:rFonts w:ascii="Calibri" w:hAnsi="Calibri"/>
          <w:b/>
          <w:sz w:val="24"/>
          <w:lang w:val="cs-CZ"/>
        </w:rPr>
        <w:t xml:space="preserve">Otázka: 5. Do jaké míry aktuálně využíváte ve vaší škole poznatky nabyté na semináři? </w:t>
      </w:r>
    </w:p>
    <w:p w14:paraId="709117EB" w14:textId="77777777" w:rsidR="005F3B7C" w:rsidRPr="000A54F7" w:rsidRDefault="005F3B7C" w:rsidP="005F3B7C">
      <w:pPr>
        <w:spacing w:after="0"/>
        <w:rPr>
          <w:lang w:val="cs-CZ"/>
        </w:rPr>
      </w:pPr>
      <w:r w:rsidRPr="000A54F7">
        <w:rPr>
          <w:noProof/>
          <w:lang w:val="cs-CZ"/>
        </w:rPr>
        <w:drawing>
          <wp:inline distT="0" distB="0" distL="0" distR="0" wp14:anchorId="14038558" wp14:editId="62FCDC33">
            <wp:extent cx="5943600" cy="2258981"/>
            <wp:effectExtent l="0" t="0" r="0" b="0"/>
            <wp:docPr id="238199796" name="Picture 15" descr="Obsah obrázku text, snímek obrazovky, diagram, Grafika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8199796" name="Picture 15" descr="Obsah obrázku text, snímek obrazovky, diagram, Grafika&#10;&#10;Obsah generovaný pomocí AI může být nesprávný.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2589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4F7EDF" w14:textId="77777777" w:rsidR="005F3B7C" w:rsidRPr="000A54F7" w:rsidRDefault="005F3B7C" w:rsidP="005F3B7C">
      <w:pPr>
        <w:spacing w:after="0"/>
        <w:rPr>
          <w:lang w:val="cs-CZ"/>
        </w:rPr>
      </w:pPr>
    </w:p>
    <w:p w14:paraId="49C2E516" w14:textId="77777777" w:rsidR="005F3B7C" w:rsidRPr="000A54F7" w:rsidRDefault="005F3B7C" w:rsidP="005F3B7C">
      <w:pPr>
        <w:spacing w:after="0"/>
        <w:rPr>
          <w:rFonts w:ascii="Calibri" w:hAnsi="Calibri"/>
          <w:b/>
          <w:sz w:val="24"/>
          <w:lang w:val="cs-CZ"/>
        </w:rPr>
      </w:pPr>
    </w:p>
    <w:p w14:paraId="54DB600C" w14:textId="77777777" w:rsidR="005F3B7C" w:rsidRPr="000A54F7" w:rsidRDefault="005F3B7C" w:rsidP="005F3B7C">
      <w:pPr>
        <w:spacing w:after="0"/>
        <w:jc w:val="both"/>
        <w:rPr>
          <w:lang w:val="cs-CZ"/>
        </w:rPr>
      </w:pPr>
      <w:r w:rsidRPr="000A54F7">
        <w:rPr>
          <w:rFonts w:ascii="Calibri" w:hAnsi="Calibri"/>
          <w:b/>
          <w:sz w:val="24"/>
          <w:lang w:val="cs-CZ"/>
        </w:rPr>
        <w:t xml:space="preserve">Otázka: 5.1 Pokud jste odpověděl/a „spíše nevyužíváme/nevyužíváme“, uveďte, prosím, důvod: </w:t>
      </w:r>
    </w:p>
    <w:p w14:paraId="7F008B24" w14:textId="77777777" w:rsidR="005F3B7C" w:rsidRPr="000A54F7" w:rsidRDefault="005F3B7C" w:rsidP="005F3B7C">
      <w:pPr>
        <w:pStyle w:val="Odstavecseseznamem"/>
        <w:numPr>
          <w:ilvl w:val="0"/>
          <w:numId w:val="11"/>
        </w:numPr>
        <w:spacing w:after="0"/>
        <w:rPr>
          <w:rFonts w:asciiTheme="majorHAnsi" w:hAnsiTheme="majorHAnsi" w:cstheme="majorHAnsi"/>
          <w:lang w:val="cs-CZ"/>
        </w:rPr>
      </w:pPr>
      <w:r w:rsidRPr="000A54F7">
        <w:rPr>
          <w:rFonts w:asciiTheme="majorHAnsi" w:hAnsiTheme="majorHAnsi" w:cstheme="majorHAnsi"/>
          <w:lang w:val="cs-CZ"/>
        </w:rPr>
        <w:t>Bez korekce</w:t>
      </w:r>
    </w:p>
    <w:tbl>
      <w:tblPr>
        <w:tblStyle w:val="Mkatabulky"/>
        <w:tblW w:w="0" w:type="auto"/>
        <w:tblInd w:w="38" w:type="dxa"/>
        <w:tblLook w:val="04A0" w:firstRow="1" w:lastRow="0" w:firstColumn="1" w:lastColumn="0" w:noHBand="0" w:noVBand="1"/>
      </w:tblPr>
      <w:tblGrid>
        <w:gridCol w:w="8780"/>
      </w:tblGrid>
      <w:tr w:rsidR="005F3B7C" w:rsidRPr="000A54F7" w14:paraId="7D85DEB2" w14:textId="77777777" w:rsidTr="00FC5333">
        <w:tc>
          <w:tcPr>
            <w:tcW w:w="8780" w:type="dxa"/>
          </w:tcPr>
          <w:p w14:paraId="52E6DBAA" w14:textId="77777777" w:rsidR="005F3B7C" w:rsidRPr="000A54F7" w:rsidRDefault="005F3B7C" w:rsidP="00FC5333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>Od doby semináře zatím uběhlo krátké období pro využití poznatků.</w:t>
            </w:r>
          </w:p>
        </w:tc>
      </w:tr>
    </w:tbl>
    <w:p w14:paraId="13BD5FFB" w14:textId="77777777" w:rsidR="005F3B7C" w:rsidRPr="000A54F7" w:rsidRDefault="005F3B7C" w:rsidP="005F3B7C">
      <w:pPr>
        <w:spacing w:after="0"/>
        <w:rPr>
          <w:lang w:val="cs-CZ"/>
        </w:rPr>
      </w:pPr>
    </w:p>
    <w:p w14:paraId="6317E9D6" w14:textId="77777777" w:rsidR="005F3B7C" w:rsidRPr="000A54F7" w:rsidRDefault="005F3B7C" w:rsidP="005F3B7C">
      <w:pPr>
        <w:spacing w:after="0"/>
        <w:rPr>
          <w:rFonts w:ascii="Calibri" w:hAnsi="Calibri"/>
          <w:b/>
          <w:sz w:val="24"/>
          <w:lang w:val="cs-CZ"/>
        </w:rPr>
      </w:pPr>
    </w:p>
    <w:p w14:paraId="2772A5CA" w14:textId="77777777" w:rsidR="005F3B7C" w:rsidRPr="000A54F7" w:rsidRDefault="005F3B7C" w:rsidP="005F3B7C">
      <w:pPr>
        <w:spacing w:after="0"/>
        <w:rPr>
          <w:rFonts w:ascii="Calibri" w:hAnsi="Calibri"/>
          <w:b/>
          <w:sz w:val="24"/>
          <w:lang w:val="cs-CZ"/>
        </w:rPr>
      </w:pPr>
      <w:r w:rsidRPr="000A54F7">
        <w:rPr>
          <w:rFonts w:ascii="Calibri" w:hAnsi="Calibri"/>
          <w:b/>
          <w:sz w:val="24"/>
          <w:lang w:val="cs-CZ"/>
        </w:rPr>
        <w:t xml:space="preserve">Otázka: 5.2 Pokud jste odpověděl/a „využíváme/spíše využíváme“, uveďte, prosím, co pro Vás bylo nejvíce přínosné: </w:t>
      </w:r>
    </w:p>
    <w:p w14:paraId="744EF133" w14:textId="77777777" w:rsidR="005F3B7C" w:rsidRPr="000A54F7" w:rsidRDefault="005F3B7C" w:rsidP="005F3B7C">
      <w:pPr>
        <w:spacing w:after="0"/>
        <w:rPr>
          <w:lang w:val="cs-CZ"/>
        </w:rPr>
      </w:pPr>
    </w:p>
    <w:tbl>
      <w:tblPr>
        <w:tblStyle w:val="Mkatabulky"/>
        <w:tblW w:w="0" w:type="auto"/>
        <w:tblInd w:w="38" w:type="dxa"/>
        <w:tblLook w:val="04A0" w:firstRow="1" w:lastRow="0" w:firstColumn="1" w:lastColumn="0" w:noHBand="0" w:noVBand="1"/>
      </w:tblPr>
      <w:tblGrid>
        <w:gridCol w:w="4390"/>
        <w:gridCol w:w="4390"/>
      </w:tblGrid>
      <w:tr w:rsidR="005F3B7C" w:rsidRPr="000A54F7" w14:paraId="15F660C5" w14:textId="77777777" w:rsidTr="00FC5333">
        <w:tc>
          <w:tcPr>
            <w:tcW w:w="4390" w:type="dxa"/>
          </w:tcPr>
          <w:p w14:paraId="138821EC" w14:textId="77777777" w:rsidR="005F3B7C" w:rsidRPr="000A54F7" w:rsidRDefault="005F3B7C" w:rsidP="00FC5333">
            <w:pPr>
              <w:rPr>
                <w:rFonts w:ascii="Calibri" w:hAnsi="Calibri"/>
                <w:sz w:val="24"/>
                <w:lang w:val="cs-CZ"/>
              </w:rPr>
            </w:pPr>
            <w:r w:rsidRPr="000A54F7">
              <w:rPr>
                <w:rFonts w:ascii="Calibri" w:hAnsi="Calibri"/>
                <w:sz w:val="24"/>
                <w:lang w:val="cs-CZ"/>
              </w:rPr>
              <w:t>2x</w:t>
            </w:r>
          </w:p>
        </w:tc>
        <w:tc>
          <w:tcPr>
            <w:tcW w:w="4390" w:type="dxa"/>
          </w:tcPr>
          <w:p w14:paraId="688A1FE4" w14:textId="77777777" w:rsidR="005F3B7C" w:rsidRPr="000A54F7" w:rsidRDefault="005F3B7C" w:rsidP="00FC5333">
            <w:pPr>
              <w:rPr>
                <w:lang w:val="cs-CZ"/>
              </w:rPr>
            </w:pPr>
            <w:r w:rsidRPr="000A54F7">
              <w:rPr>
                <w:rFonts w:ascii="Calibri" w:hAnsi="Calibri"/>
                <w:sz w:val="24"/>
                <w:lang w:val="cs-CZ"/>
              </w:rPr>
              <w:t>Zapojení všech žáků do výuky</w:t>
            </w:r>
          </w:p>
        </w:tc>
      </w:tr>
    </w:tbl>
    <w:p w14:paraId="27EB3178" w14:textId="77777777" w:rsidR="005F3B7C" w:rsidRPr="000A54F7" w:rsidRDefault="005F3B7C" w:rsidP="005F3B7C">
      <w:pPr>
        <w:spacing w:after="0"/>
        <w:rPr>
          <w:lang w:val="cs-CZ"/>
        </w:rPr>
      </w:pPr>
    </w:p>
    <w:p w14:paraId="04D5A283" w14:textId="77777777" w:rsidR="005F3B7C" w:rsidRPr="000A54F7" w:rsidRDefault="005F3B7C" w:rsidP="005F3B7C">
      <w:pPr>
        <w:spacing w:after="0"/>
        <w:rPr>
          <w:lang w:val="cs-CZ"/>
        </w:rPr>
      </w:pPr>
    </w:p>
    <w:p w14:paraId="12C82DDF" w14:textId="77777777" w:rsidR="005F3B7C" w:rsidRPr="000A54F7" w:rsidRDefault="005F3B7C" w:rsidP="005F3B7C">
      <w:pPr>
        <w:spacing w:after="0"/>
        <w:rPr>
          <w:lang w:val="cs-CZ"/>
        </w:rPr>
      </w:pPr>
    </w:p>
    <w:p w14:paraId="249472EB" w14:textId="77777777" w:rsidR="005F3B7C" w:rsidRPr="000A54F7" w:rsidRDefault="005F3B7C" w:rsidP="005F3B7C">
      <w:pPr>
        <w:spacing w:after="0"/>
        <w:rPr>
          <w:lang w:val="cs-CZ"/>
        </w:rPr>
      </w:pPr>
    </w:p>
    <w:p w14:paraId="6E096FF8" w14:textId="77777777" w:rsidR="005F3B7C" w:rsidRPr="000A54F7" w:rsidRDefault="005F3B7C" w:rsidP="005F3B7C">
      <w:pPr>
        <w:spacing w:after="0"/>
        <w:rPr>
          <w:lang w:val="cs-CZ"/>
        </w:rPr>
      </w:pPr>
    </w:p>
    <w:p w14:paraId="7B196BAF" w14:textId="77777777" w:rsidR="005F3B7C" w:rsidRPr="000A54F7" w:rsidRDefault="005F3B7C" w:rsidP="005F3B7C">
      <w:pPr>
        <w:spacing w:after="0"/>
        <w:rPr>
          <w:lang w:val="cs-CZ"/>
        </w:rPr>
      </w:pPr>
    </w:p>
    <w:p w14:paraId="19451CAD" w14:textId="77777777" w:rsidR="005F3B7C" w:rsidRPr="000A54F7" w:rsidRDefault="005F3B7C" w:rsidP="005F3B7C">
      <w:pPr>
        <w:spacing w:after="0"/>
        <w:rPr>
          <w:lang w:val="cs-CZ"/>
        </w:rPr>
      </w:pPr>
    </w:p>
    <w:p w14:paraId="0B69D551" w14:textId="77777777" w:rsidR="005F3B7C" w:rsidRPr="000A54F7" w:rsidRDefault="005F3B7C" w:rsidP="005F3B7C">
      <w:pPr>
        <w:spacing w:after="0"/>
        <w:rPr>
          <w:lang w:val="cs-CZ"/>
        </w:rPr>
      </w:pPr>
    </w:p>
    <w:p w14:paraId="76294E4D" w14:textId="77777777" w:rsidR="005F3B7C" w:rsidRPr="000A54F7" w:rsidRDefault="005F3B7C" w:rsidP="005F3B7C">
      <w:pPr>
        <w:spacing w:after="0"/>
        <w:rPr>
          <w:lang w:val="cs-CZ"/>
        </w:rPr>
      </w:pPr>
    </w:p>
    <w:p w14:paraId="29ADE3EC" w14:textId="77777777" w:rsidR="005F3B7C" w:rsidRPr="000A54F7" w:rsidRDefault="005F3B7C" w:rsidP="005F3B7C">
      <w:pPr>
        <w:spacing w:after="0"/>
        <w:rPr>
          <w:lang w:val="cs-CZ"/>
        </w:rPr>
      </w:pPr>
    </w:p>
    <w:p w14:paraId="0F0DA9A2" w14:textId="77777777" w:rsidR="005F3B7C" w:rsidRPr="000A54F7" w:rsidRDefault="005F3B7C" w:rsidP="005F3B7C">
      <w:pPr>
        <w:spacing w:after="0"/>
        <w:rPr>
          <w:lang w:val="cs-CZ"/>
        </w:rPr>
      </w:pPr>
    </w:p>
    <w:p w14:paraId="1A31579D" w14:textId="77777777" w:rsidR="005F3B7C" w:rsidRPr="000A54F7" w:rsidRDefault="005F3B7C" w:rsidP="005F3B7C">
      <w:pPr>
        <w:spacing w:after="0"/>
        <w:rPr>
          <w:lang w:val="cs-CZ"/>
        </w:rPr>
      </w:pPr>
    </w:p>
    <w:p w14:paraId="71FAD881" w14:textId="77777777" w:rsidR="005F3B7C" w:rsidRPr="000A54F7" w:rsidRDefault="005F3B7C" w:rsidP="005F3B7C">
      <w:pPr>
        <w:spacing w:after="0"/>
        <w:rPr>
          <w:lang w:val="cs-CZ"/>
        </w:rPr>
      </w:pPr>
    </w:p>
    <w:p w14:paraId="3F50CF17" w14:textId="77777777" w:rsidR="005F3B7C" w:rsidRPr="000A54F7" w:rsidRDefault="005F3B7C" w:rsidP="005F3B7C">
      <w:pPr>
        <w:spacing w:after="0"/>
        <w:rPr>
          <w:lang w:val="cs-CZ"/>
        </w:rPr>
      </w:pPr>
    </w:p>
    <w:p w14:paraId="1A257382" w14:textId="77777777" w:rsidR="005F3B7C" w:rsidRPr="000A54F7" w:rsidRDefault="005F3B7C" w:rsidP="005F3B7C">
      <w:pPr>
        <w:spacing w:after="0"/>
        <w:rPr>
          <w:lang w:val="cs-CZ"/>
        </w:rPr>
      </w:pPr>
    </w:p>
    <w:p w14:paraId="29CD0703" w14:textId="77777777" w:rsidR="005F3B7C" w:rsidRPr="000A54F7" w:rsidRDefault="005F3B7C" w:rsidP="005F3B7C">
      <w:pPr>
        <w:spacing w:after="0"/>
        <w:jc w:val="both"/>
        <w:rPr>
          <w:lang w:val="cs-CZ"/>
        </w:rPr>
      </w:pPr>
      <w:r w:rsidRPr="000A54F7">
        <w:rPr>
          <w:rFonts w:ascii="Calibri" w:hAnsi="Calibri"/>
          <w:b/>
          <w:sz w:val="24"/>
          <w:lang w:val="cs-CZ"/>
        </w:rPr>
        <w:lastRenderedPageBreak/>
        <w:t xml:space="preserve">Otázka: 6. Prosím, odhadněte, do jaké míry budete ve vaší škole využívat formativní hodnocení v budoucím školním roce (tj. ve školním roce 2025/2026), resp. jaký je plánovaný rozsah formativního hodnocení ve Vašem přístupu k hodnocení žáků? (Označte odhadovanou míru). </w:t>
      </w:r>
    </w:p>
    <w:p w14:paraId="3992CE30" w14:textId="77777777" w:rsidR="005F3B7C" w:rsidRPr="000A54F7" w:rsidRDefault="005F3B7C" w:rsidP="005F3B7C">
      <w:pPr>
        <w:spacing w:after="0"/>
        <w:rPr>
          <w:lang w:val="cs-CZ"/>
        </w:rPr>
      </w:pPr>
      <w:r w:rsidRPr="000A54F7">
        <w:rPr>
          <w:noProof/>
          <w:lang w:val="cs-CZ"/>
        </w:rPr>
        <w:drawing>
          <wp:inline distT="0" distB="0" distL="0" distR="0" wp14:anchorId="5559F487" wp14:editId="19986CC4">
            <wp:extent cx="5943600" cy="2613272"/>
            <wp:effectExtent l="0" t="0" r="0" b="0"/>
            <wp:docPr id="1613079245" name="Picture 16" descr="Obsah obrázku snímek obrazovky, Barevnost, text, diagram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3079245" name="Picture 16" descr="Obsah obrázku snímek obrazovky, Barevnost, text, diagram&#10;&#10;Obsah generovaný pomocí AI může být nesprávný.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132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FCE7F2" w14:textId="77777777" w:rsidR="005F3B7C" w:rsidRPr="000A54F7" w:rsidRDefault="005F3B7C" w:rsidP="005F3B7C">
      <w:pPr>
        <w:spacing w:after="0"/>
        <w:rPr>
          <w:lang w:val="cs-CZ"/>
        </w:rPr>
      </w:pPr>
    </w:p>
    <w:p w14:paraId="345B06F5" w14:textId="77777777" w:rsidR="005F3B7C" w:rsidRPr="000A54F7" w:rsidRDefault="005F3B7C" w:rsidP="005F3B7C">
      <w:pPr>
        <w:spacing w:after="0"/>
        <w:rPr>
          <w:lang w:val="cs-CZ"/>
        </w:rPr>
      </w:pPr>
    </w:p>
    <w:p w14:paraId="7AD74136" w14:textId="77777777" w:rsidR="000A54F7" w:rsidRDefault="000A54F7">
      <w:pPr>
        <w:rPr>
          <w:rFonts w:ascii="Calibri" w:hAnsi="Calibri"/>
          <w:b/>
          <w:i/>
          <w:u w:val="single"/>
          <w:lang w:val="cs-CZ"/>
        </w:rPr>
      </w:pPr>
      <w:r>
        <w:rPr>
          <w:rFonts w:ascii="Calibri" w:hAnsi="Calibri"/>
          <w:b/>
          <w:i/>
          <w:u w:val="single"/>
          <w:lang w:val="cs-CZ"/>
        </w:rPr>
        <w:br w:type="page"/>
      </w:r>
    </w:p>
    <w:p w14:paraId="719B3B55" w14:textId="1CD036E9" w:rsidR="008277AC" w:rsidRPr="000A54F7" w:rsidRDefault="005F3B7C" w:rsidP="00AA3FF6">
      <w:pPr>
        <w:rPr>
          <w:rFonts w:ascii="Calibri" w:hAnsi="Calibri"/>
          <w:b/>
          <w:i/>
          <w:u w:val="single"/>
          <w:lang w:val="cs-CZ"/>
        </w:rPr>
      </w:pPr>
      <w:r w:rsidRPr="000A54F7">
        <w:rPr>
          <w:rFonts w:ascii="Calibri" w:hAnsi="Calibri"/>
          <w:b/>
          <w:i/>
          <w:u w:val="single"/>
          <w:lang w:val="cs-CZ"/>
        </w:rPr>
        <w:lastRenderedPageBreak/>
        <w:t>ČÁST B</w:t>
      </w:r>
    </w:p>
    <w:p w14:paraId="69CD27AD" w14:textId="77777777" w:rsidR="005F3B7C" w:rsidRPr="000A54F7" w:rsidRDefault="005F3B7C" w:rsidP="000A54F7">
      <w:pPr>
        <w:spacing w:after="120"/>
        <w:rPr>
          <w:rFonts w:ascii="Calibri" w:hAnsi="Calibri"/>
          <w:b/>
          <w:i/>
          <w:lang w:val="cs-CZ"/>
        </w:rPr>
      </w:pPr>
      <w:r w:rsidRPr="000A54F7">
        <w:rPr>
          <w:rFonts w:ascii="Calibri" w:hAnsi="Calibri"/>
          <w:b/>
          <w:i/>
          <w:lang w:val="cs-CZ"/>
        </w:rPr>
        <w:t>Cílová skupina:</w:t>
      </w:r>
      <w:r w:rsidRPr="000A54F7">
        <w:rPr>
          <w:rFonts w:ascii="Calibri" w:hAnsi="Calibri"/>
          <w:b/>
          <w:i/>
          <w:lang w:val="cs-CZ"/>
        </w:rPr>
        <w:tab/>
      </w:r>
      <w:r w:rsidRPr="000A54F7">
        <w:rPr>
          <w:rFonts w:ascii="Calibri" w:hAnsi="Calibri"/>
          <w:b/>
          <w:i/>
          <w:lang w:val="cs-CZ"/>
        </w:rPr>
        <w:tab/>
        <w:t>Pedagogičtí a nepedagogičtí pracovníci</w:t>
      </w:r>
    </w:p>
    <w:p w14:paraId="7E77F787" w14:textId="77777777" w:rsidR="005F3B7C" w:rsidRPr="000A54F7" w:rsidRDefault="005F3B7C" w:rsidP="000A54F7">
      <w:pPr>
        <w:spacing w:after="120"/>
        <w:rPr>
          <w:lang w:val="cs-CZ"/>
        </w:rPr>
      </w:pPr>
      <w:r w:rsidRPr="000A54F7">
        <w:rPr>
          <w:rFonts w:ascii="Calibri" w:hAnsi="Calibri"/>
          <w:b/>
          <w:i/>
          <w:lang w:val="cs-CZ"/>
        </w:rPr>
        <w:t xml:space="preserve">Počet respondentů: </w:t>
      </w:r>
      <w:r w:rsidRPr="000A54F7">
        <w:rPr>
          <w:rFonts w:ascii="Calibri" w:hAnsi="Calibri"/>
          <w:b/>
          <w:i/>
          <w:lang w:val="cs-CZ"/>
        </w:rPr>
        <w:tab/>
        <w:t>64</w:t>
      </w:r>
    </w:p>
    <w:p w14:paraId="5B5FF485" w14:textId="77777777" w:rsidR="005F3B7C" w:rsidRPr="000A54F7" w:rsidRDefault="005F3B7C" w:rsidP="005F3B7C">
      <w:pPr>
        <w:rPr>
          <w:lang w:val="cs-CZ"/>
        </w:rPr>
      </w:pPr>
      <w:r w:rsidRPr="000A54F7">
        <w:rPr>
          <w:rFonts w:ascii="Calibri" w:hAnsi="Calibri"/>
          <w:b/>
          <w:sz w:val="24"/>
          <w:lang w:val="cs-CZ"/>
        </w:rPr>
        <w:t>Otázka: Z nabízeného seznamu vyberte školu:</w:t>
      </w:r>
    </w:p>
    <w:tbl>
      <w:tblPr>
        <w:tblStyle w:val="Mkatabulky"/>
        <w:tblW w:w="0" w:type="auto"/>
        <w:tblInd w:w="38" w:type="dxa"/>
        <w:tblLook w:val="04A0" w:firstRow="1" w:lastRow="0" w:firstColumn="1" w:lastColumn="0" w:noHBand="0" w:noVBand="1"/>
      </w:tblPr>
      <w:tblGrid>
        <w:gridCol w:w="535"/>
        <w:gridCol w:w="8283"/>
      </w:tblGrid>
      <w:tr w:rsidR="005F3B7C" w:rsidRPr="000A54F7" w14:paraId="35800E2B" w14:textId="77777777" w:rsidTr="00FC5333">
        <w:tc>
          <w:tcPr>
            <w:tcW w:w="354" w:type="dxa"/>
          </w:tcPr>
          <w:p w14:paraId="0B348389" w14:textId="77777777" w:rsidR="005F3B7C" w:rsidRPr="000A54F7" w:rsidRDefault="005F3B7C" w:rsidP="00FC5333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>27x</w:t>
            </w:r>
          </w:p>
        </w:tc>
        <w:tc>
          <w:tcPr>
            <w:tcW w:w="8426" w:type="dxa"/>
          </w:tcPr>
          <w:p w14:paraId="78A6E3DA" w14:textId="77777777" w:rsidR="005F3B7C" w:rsidRPr="000A54F7" w:rsidRDefault="005F3B7C" w:rsidP="00FC5333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>2. Základní škola Rakovník</w:t>
            </w:r>
          </w:p>
        </w:tc>
      </w:tr>
      <w:tr w:rsidR="005F3B7C" w:rsidRPr="000A54F7" w14:paraId="12696ABD" w14:textId="77777777" w:rsidTr="00FC5333">
        <w:tc>
          <w:tcPr>
            <w:tcW w:w="354" w:type="dxa"/>
          </w:tcPr>
          <w:p w14:paraId="0CAC57B9" w14:textId="77777777" w:rsidR="005F3B7C" w:rsidRPr="000A54F7" w:rsidRDefault="005F3B7C" w:rsidP="00FC5333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>5x</w:t>
            </w:r>
          </w:p>
        </w:tc>
        <w:tc>
          <w:tcPr>
            <w:tcW w:w="8426" w:type="dxa"/>
          </w:tcPr>
          <w:p w14:paraId="4AAE0E5A" w14:textId="77777777" w:rsidR="005F3B7C" w:rsidRPr="000A54F7" w:rsidRDefault="005F3B7C" w:rsidP="00FC5333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>1. Základní škola Rakovník</w:t>
            </w:r>
          </w:p>
        </w:tc>
      </w:tr>
      <w:tr w:rsidR="005F3B7C" w:rsidRPr="000A54F7" w14:paraId="20CADD7D" w14:textId="77777777" w:rsidTr="00FC5333">
        <w:tc>
          <w:tcPr>
            <w:tcW w:w="354" w:type="dxa"/>
          </w:tcPr>
          <w:p w14:paraId="7130988B" w14:textId="77777777" w:rsidR="005F3B7C" w:rsidRPr="000A54F7" w:rsidRDefault="005F3B7C" w:rsidP="00FC5333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>5x</w:t>
            </w:r>
          </w:p>
        </w:tc>
        <w:tc>
          <w:tcPr>
            <w:tcW w:w="8426" w:type="dxa"/>
          </w:tcPr>
          <w:p w14:paraId="7058FC10" w14:textId="77777777" w:rsidR="005F3B7C" w:rsidRPr="000A54F7" w:rsidRDefault="005F3B7C" w:rsidP="00FC5333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>ZŠ a MŠ Šanov</w:t>
            </w:r>
          </w:p>
        </w:tc>
      </w:tr>
      <w:tr w:rsidR="005F3B7C" w:rsidRPr="000A54F7" w14:paraId="171BA804" w14:textId="77777777" w:rsidTr="00FC5333">
        <w:tc>
          <w:tcPr>
            <w:tcW w:w="354" w:type="dxa"/>
          </w:tcPr>
          <w:p w14:paraId="219FB8A3" w14:textId="77777777" w:rsidR="005F3B7C" w:rsidRPr="000A54F7" w:rsidRDefault="005F3B7C" w:rsidP="00FC5333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>3x</w:t>
            </w:r>
          </w:p>
        </w:tc>
        <w:tc>
          <w:tcPr>
            <w:tcW w:w="8426" w:type="dxa"/>
          </w:tcPr>
          <w:p w14:paraId="077B0FD9" w14:textId="77777777" w:rsidR="005F3B7C" w:rsidRPr="000A54F7" w:rsidRDefault="005F3B7C" w:rsidP="00FC5333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>SŠ, ZŠ a MŠ Rakovník</w:t>
            </w:r>
          </w:p>
        </w:tc>
      </w:tr>
      <w:tr w:rsidR="005F3B7C" w:rsidRPr="000A54F7" w14:paraId="3C8C8339" w14:textId="77777777" w:rsidTr="00FC5333">
        <w:tc>
          <w:tcPr>
            <w:tcW w:w="354" w:type="dxa"/>
          </w:tcPr>
          <w:p w14:paraId="1B094D10" w14:textId="77777777" w:rsidR="005F3B7C" w:rsidRPr="000A54F7" w:rsidRDefault="005F3B7C" w:rsidP="00FC5333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>4x</w:t>
            </w:r>
          </w:p>
        </w:tc>
        <w:tc>
          <w:tcPr>
            <w:tcW w:w="8426" w:type="dxa"/>
          </w:tcPr>
          <w:p w14:paraId="4EDE2DB6" w14:textId="77777777" w:rsidR="005F3B7C" w:rsidRPr="000A54F7" w:rsidRDefault="005F3B7C" w:rsidP="00FC5333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>ZŠ a MŠ Lužná</w:t>
            </w:r>
          </w:p>
        </w:tc>
      </w:tr>
      <w:tr w:rsidR="005F3B7C" w:rsidRPr="000A54F7" w14:paraId="3530EC51" w14:textId="77777777" w:rsidTr="00FC5333">
        <w:tc>
          <w:tcPr>
            <w:tcW w:w="354" w:type="dxa"/>
          </w:tcPr>
          <w:p w14:paraId="7592EEF5" w14:textId="77777777" w:rsidR="005F3B7C" w:rsidRPr="000A54F7" w:rsidRDefault="005F3B7C" w:rsidP="00FC5333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>2x</w:t>
            </w:r>
          </w:p>
        </w:tc>
        <w:tc>
          <w:tcPr>
            <w:tcW w:w="8426" w:type="dxa"/>
          </w:tcPr>
          <w:p w14:paraId="20E61143" w14:textId="77777777" w:rsidR="005F3B7C" w:rsidRPr="000A54F7" w:rsidRDefault="005F3B7C" w:rsidP="00FC5333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>ZŠ a MŠ Lubná</w:t>
            </w:r>
          </w:p>
        </w:tc>
      </w:tr>
      <w:tr w:rsidR="005F3B7C" w:rsidRPr="000A54F7" w14:paraId="2FCE5DBD" w14:textId="77777777" w:rsidTr="00FC5333">
        <w:tc>
          <w:tcPr>
            <w:tcW w:w="354" w:type="dxa"/>
          </w:tcPr>
          <w:p w14:paraId="30E6A303" w14:textId="77777777" w:rsidR="005F3B7C" w:rsidRPr="000A54F7" w:rsidRDefault="005F3B7C" w:rsidP="00FC5333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>2x</w:t>
            </w:r>
          </w:p>
        </w:tc>
        <w:tc>
          <w:tcPr>
            <w:tcW w:w="8426" w:type="dxa"/>
          </w:tcPr>
          <w:p w14:paraId="1B087DCA" w14:textId="77777777" w:rsidR="005F3B7C" w:rsidRPr="000A54F7" w:rsidRDefault="005F3B7C" w:rsidP="00FC5333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>ZŠ a MŠ Kounov</w:t>
            </w:r>
          </w:p>
        </w:tc>
      </w:tr>
      <w:tr w:rsidR="005F3B7C" w:rsidRPr="000A54F7" w14:paraId="4497C9BF" w14:textId="77777777" w:rsidTr="00FC5333">
        <w:tc>
          <w:tcPr>
            <w:tcW w:w="354" w:type="dxa"/>
          </w:tcPr>
          <w:p w14:paraId="1AEEEDB6" w14:textId="77777777" w:rsidR="005F3B7C" w:rsidRPr="000A54F7" w:rsidRDefault="005F3B7C" w:rsidP="00FC5333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>2x</w:t>
            </w:r>
          </w:p>
        </w:tc>
        <w:tc>
          <w:tcPr>
            <w:tcW w:w="8426" w:type="dxa"/>
          </w:tcPr>
          <w:p w14:paraId="5B220E9F" w14:textId="77777777" w:rsidR="005F3B7C" w:rsidRPr="000A54F7" w:rsidRDefault="005F3B7C" w:rsidP="00FC5333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>ZŠ a MŠ Pavlíkov</w:t>
            </w:r>
          </w:p>
        </w:tc>
      </w:tr>
      <w:tr w:rsidR="005F3B7C" w:rsidRPr="000A54F7" w14:paraId="3C540E3C" w14:textId="77777777" w:rsidTr="00FC5333">
        <w:tc>
          <w:tcPr>
            <w:tcW w:w="354" w:type="dxa"/>
          </w:tcPr>
          <w:p w14:paraId="0E237204" w14:textId="77777777" w:rsidR="005F3B7C" w:rsidRPr="000A54F7" w:rsidRDefault="005F3B7C" w:rsidP="00FC5333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>6x</w:t>
            </w:r>
          </w:p>
        </w:tc>
        <w:tc>
          <w:tcPr>
            <w:tcW w:w="8426" w:type="dxa"/>
          </w:tcPr>
          <w:p w14:paraId="00D9BDD4" w14:textId="77777777" w:rsidR="005F3B7C" w:rsidRPr="000A54F7" w:rsidRDefault="005F3B7C" w:rsidP="00FC5333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>ZŠ a MŠ Čistá</w:t>
            </w:r>
          </w:p>
        </w:tc>
      </w:tr>
      <w:tr w:rsidR="005F3B7C" w:rsidRPr="000A54F7" w14:paraId="72F19B3C" w14:textId="77777777" w:rsidTr="00FC5333">
        <w:tc>
          <w:tcPr>
            <w:tcW w:w="354" w:type="dxa"/>
          </w:tcPr>
          <w:p w14:paraId="7FB2F1AE" w14:textId="77777777" w:rsidR="005F3B7C" w:rsidRPr="000A54F7" w:rsidRDefault="005F3B7C" w:rsidP="00FC5333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>3x</w:t>
            </w:r>
          </w:p>
        </w:tc>
        <w:tc>
          <w:tcPr>
            <w:tcW w:w="8426" w:type="dxa"/>
          </w:tcPr>
          <w:p w14:paraId="0EEE9C5F" w14:textId="77777777" w:rsidR="005F3B7C" w:rsidRPr="000A54F7" w:rsidRDefault="005F3B7C" w:rsidP="00FC5333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>ZŠ Mutějovice</w:t>
            </w:r>
          </w:p>
        </w:tc>
      </w:tr>
      <w:tr w:rsidR="005F3B7C" w:rsidRPr="000A54F7" w14:paraId="234ECD84" w14:textId="77777777" w:rsidTr="00FC5333">
        <w:tc>
          <w:tcPr>
            <w:tcW w:w="354" w:type="dxa"/>
          </w:tcPr>
          <w:p w14:paraId="39DD4BE0" w14:textId="77777777" w:rsidR="005F3B7C" w:rsidRPr="000A54F7" w:rsidRDefault="005F3B7C" w:rsidP="00FC5333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>1x</w:t>
            </w:r>
          </w:p>
        </w:tc>
        <w:tc>
          <w:tcPr>
            <w:tcW w:w="8426" w:type="dxa"/>
          </w:tcPr>
          <w:p w14:paraId="79B4AC9C" w14:textId="77777777" w:rsidR="005F3B7C" w:rsidRPr="000A54F7" w:rsidRDefault="005F3B7C" w:rsidP="00FC5333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>ZŠ a MŠ Kolešovice</w:t>
            </w:r>
          </w:p>
        </w:tc>
      </w:tr>
      <w:tr w:rsidR="005F3B7C" w:rsidRPr="000A54F7" w14:paraId="68572630" w14:textId="77777777" w:rsidTr="00FC5333">
        <w:tc>
          <w:tcPr>
            <w:tcW w:w="354" w:type="dxa"/>
          </w:tcPr>
          <w:p w14:paraId="212F09B6" w14:textId="77777777" w:rsidR="005F3B7C" w:rsidRPr="000A54F7" w:rsidRDefault="005F3B7C" w:rsidP="00FC5333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>1x</w:t>
            </w:r>
          </w:p>
        </w:tc>
        <w:tc>
          <w:tcPr>
            <w:tcW w:w="8426" w:type="dxa"/>
          </w:tcPr>
          <w:p w14:paraId="24944CE8" w14:textId="77777777" w:rsidR="005F3B7C" w:rsidRPr="000A54F7" w:rsidRDefault="005F3B7C" w:rsidP="00FC5333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>ZŠ a MŠ Olešná</w:t>
            </w:r>
          </w:p>
        </w:tc>
      </w:tr>
      <w:tr w:rsidR="005F3B7C" w:rsidRPr="000A54F7" w14:paraId="738B4058" w14:textId="77777777" w:rsidTr="00FC5333">
        <w:tc>
          <w:tcPr>
            <w:tcW w:w="354" w:type="dxa"/>
          </w:tcPr>
          <w:p w14:paraId="7260EB55" w14:textId="77777777" w:rsidR="005F3B7C" w:rsidRPr="000A54F7" w:rsidRDefault="005F3B7C" w:rsidP="00FC5333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>1x</w:t>
            </w:r>
          </w:p>
        </w:tc>
        <w:tc>
          <w:tcPr>
            <w:tcW w:w="8426" w:type="dxa"/>
          </w:tcPr>
          <w:p w14:paraId="0B310B4D" w14:textId="77777777" w:rsidR="005F3B7C" w:rsidRPr="000A54F7" w:rsidRDefault="005F3B7C" w:rsidP="00FC5333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>ZŠ a MŠ V Zahrádkách, Roztoky</w:t>
            </w:r>
          </w:p>
        </w:tc>
      </w:tr>
    </w:tbl>
    <w:p w14:paraId="403052B9" w14:textId="77777777" w:rsidR="005F3B7C" w:rsidRPr="000A54F7" w:rsidRDefault="005F3B7C" w:rsidP="005F3B7C">
      <w:pPr>
        <w:rPr>
          <w:lang w:val="cs-CZ"/>
        </w:rPr>
      </w:pPr>
    </w:p>
    <w:p w14:paraId="18E26CA2" w14:textId="77777777" w:rsidR="005F3B7C" w:rsidRPr="000A54F7" w:rsidRDefault="005F3B7C" w:rsidP="005F3B7C">
      <w:pPr>
        <w:rPr>
          <w:lang w:val="cs-CZ"/>
        </w:rPr>
      </w:pPr>
      <w:r w:rsidRPr="000A54F7">
        <w:rPr>
          <w:rFonts w:ascii="Calibri" w:hAnsi="Calibri"/>
          <w:b/>
          <w:sz w:val="24"/>
          <w:lang w:val="cs-CZ"/>
        </w:rPr>
        <w:t>Otázka: 1. Prosím, uveďte, jakou pozici ve škole zastáváte:</w:t>
      </w:r>
    </w:p>
    <w:tbl>
      <w:tblPr>
        <w:tblStyle w:val="Mkatabulky"/>
        <w:tblW w:w="0" w:type="auto"/>
        <w:tblInd w:w="38" w:type="dxa"/>
        <w:tblLook w:val="04A0" w:firstRow="1" w:lastRow="0" w:firstColumn="1" w:lastColumn="0" w:noHBand="0" w:noVBand="1"/>
      </w:tblPr>
      <w:tblGrid>
        <w:gridCol w:w="535"/>
        <w:gridCol w:w="8283"/>
      </w:tblGrid>
      <w:tr w:rsidR="005F3B7C" w:rsidRPr="000A54F7" w14:paraId="1A2F9703" w14:textId="77777777" w:rsidTr="00FC5333">
        <w:tc>
          <w:tcPr>
            <w:tcW w:w="354" w:type="dxa"/>
          </w:tcPr>
          <w:p w14:paraId="416E4C22" w14:textId="77777777" w:rsidR="005F3B7C" w:rsidRPr="000A54F7" w:rsidRDefault="005F3B7C" w:rsidP="00FC5333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>47x</w:t>
            </w:r>
          </w:p>
        </w:tc>
        <w:tc>
          <w:tcPr>
            <w:tcW w:w="8426" w:type="dxa"/>
          </w:tcPr>
          <w:p w14:paraId="3F6B808E" w14:textId="77777777" w:rsidR="005F3B7C" w:rsidRPr="000A54F7" w:rsidRDefault="005F3B7C" w:rsidP="00FC5333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>Pedagog/Pedagožka</w:t>
            </w:r>
          </w:p>
        </w:tc>
      </w:tr>
      <w:tr w:rsidR="005F3B7C" w:rsidRPr="000A54F7" w14:paraId="6D9FFE8B" w14:textId="77777777" w:rsidTr="00FC5333">
        <w:tc>
          <w:tcPr>
            <w:tcW w:w="354" w:type="dxa"/>
          </w:tcPr>
          <w:p w14:paraId="2EC1163F" w14:textId="77777777" w:rsidR="005F3B7C" w:rsidRPr="000A54F7" w:rsidRDefault="005F3B7C" w:rsidP="00FC5333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>6x</w:t>
            </w:r>
          </w:p>
        </w:tc>
        <w:tc>
          <w:tcPr>
            <w:tcW w:w="8426" w:type="dxa"/>
          </w:tcPr>
          <w:p w14:paraId="407F45A7" w14:textId="77777777" w:rsidR="005F3B7C" w:rsidRPr="000A54F7" w:rsidRDefault="005F3B7C" w:rsidP="00FC5333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>Zástupce/zástupkyně vedení školy</w:t>
            </w:r>
          </w:p>
        </w:tc>
      </w:tr>
      <w:tr w:rsidR="005F3B7C" w:rsidRPr="000A54F7" w14:paraId="52FF066B" w14:textId="77777777" w:rsidTr="00FC5333">
        <w:tc>
          <w:tcPr>
            <w:tcW w:w="354" w:type="dxa"/>
          </w:tcPr>
          <w:p w14:paraId="2DF50366" w14:textId="77777777" w:rsidR="005F3B7C" w:rsidRPr="000A54F7" w:rsidRDefault="005F3B7C" w:rsidP="00FC5333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>6x</w:t>
            </w:r>
          </w:p>
        </w:tc>
        <w:tc>
          <w:tcPr>
            <w:tcW w:w="8426" w:type="dxa"/>
          </w:tcPr>
          <w:p w14:paraId="2B901EEC" w14:textId="77777777" w:rsidR="005F3B7C" w:rsidRPr="000A54F7" w:rsidRDefault="005F3B7C" w:rsidP="00FC5333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>Ředitel/Ředitelka</w:t>
            </w:r>
          </w:p>
        </w:tc>
      </w:tr>
      <w:tr w:rsidR="005F3B7C" w:rsidRPr="000A54F7" w14:paraId="0D4FD8D2" w14:textId="77777777" w:rsidTr="00FC5333">
        <w:tc>
          <w:tcPr>
            <w:tcW w:w="354" w:type="dxa"/>
          </w:tcPr>
          <w:p w14:paraId="1CA62A0A" w14:textId="77777777" w:rsidR="005F3B7C" w:rsidRPr="000A54F7" w:rsidRDefault="005F3B7C" w:rsidP="00FC5333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>1x</w:t>
            </w:r>
          </w:p>
        </w:tc>
        <w:tc>
          <w:tcPr>
            <w:tcW w:w="8426" w:type="dxa"/>
          </w:tcPr>
          <w:p w14:paraId="2DA77C14" w14:textId="77777777" w:rsidR="005F3B7C" w:rsidRPr="000A54F7" w:rsidRDefault="005F3B7C" w:rsidP="00FC5333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 xml:space="preserve">Vychovatelka, pedagog </w:t>
            </w:r>
            <w:proofErr w:type="spellStart"/>
            <w:r w:rsidRPr="000A54F7">
              <w:rPr>
                <w:rFonts w:asciiTheme="majorHAnsi" w:hAnsiTheme="majorHAnsi" w:cstheme="majorHAnsi"/>
                <w:lang w:val="cs-CZ"/>
              </w:rPr>
              <w:t>Vv</w:t>
            </w:r>
            <w:proofErr w:type="spellEnd"/>
          </w:p>
        </w:tc>
      </w:tr>
    </w:tbl>
    <w:p w14:paraId="4B3DA3B1" w14:textId="77777777" w:rsidR="005F3B7C" w:rsidRPr="000A54F7" w:rsidRDefault="005F3B7C" w:rsidP="005F3B7C">
      <w:pPr>
        <w:rPr>
          <w:lang w:val="cs-CZ"/>
        </w:rPr>
      </w:pPr>
    </w:p>
    <w:p w14:paraId="16BD8802" w14:textId="77777777" w:rsidR="005F3B7C" w:rsidRPr="000A54F7" w:rsidRDefault="005F3B7C" w:rsidP="005F3B7C">
      <w:pPr>
        <w:rPr>
          <w:lang w:val="cs-CZ"/>
        </w:rPr>
      </w:pPr>
    </w:p>
    <w:p w14:paraId="00176BE1" w14:textId="77777777" w:rsidR="005F3B7C" w:rsidRPr="000A54F7" w:rsidRDefault="005F3B7C" w:rsidP="005F3B7C">
      <w:pPr>
        <w:rPr>
          <w:lang w:val="cs-CZ"/>
        </w:rPr>
      </w:pPr>
    </w:p>
    <w:p w14:paraId="1D923E3A" w14:textId="77777777" w:rsidR="005F3B7C" w:rsidRPr="000A54F7" w:rsidRDefault="005F3B7C" w:rsidP="005F3B7C">
      <w:pPr>
        <w:rPr>
          <w:lang w:val="cs-CZ"/>
        </w:rPr>
      </w:pPr>
    </w:p>
    <w:p w14:paraId="0E6A0659" w14:textId="77777777" w:rsidR="005F3B7C" w:rsidRPr="000A54F7" w:rsidRDefault="005F3B7C" w:rsidP="005F3B7C">
      <w:pPr>
        <w:rPr>
          <w:lang w:val="cs-CZ"/>
        </w:rPr>
      </w:pPr>
    </w:p>
    <w:p w14:paraId="14824C31" w14:textId="77777777" w:rsidR="005F3B7C" w:rsidRPr="000A54F7" w:rsidRDefault="005F3B7C" w:rsidP="005F3B7C">
      <w:pPr>
        <w:rPr>
          <w:lang w:val="cs-CZ"/>
        </w:rPr>
      </w:pPr>
    </w:p>
    <w:p w14:paraId="65B1AEB1" w14:textId="77777777" w:rsidR="005F3B7C" w:rsidRPr="000A54F7" w:rsidRDefault="005F3B7C" w:rsidP="005F3B7C">
      <w:pPr>
        <w:rPr>
          <w:rFonts w:ascii="Calibri" w:hAnsi="Calibri"/>
          <w:b/>
          <w:sz w:val="24"/>
          <w:lang w:val="cs-CZ"/>
        </w:rPr>
      </w:pPr>
    </w:p>
    <w:p w14:paraId="1890C2A5" w14:textId="77777777" w:rsidR="000A54F7" w:rsidRDefault="000A54F7" w:rsidP="000A54F7">
      <w:pPr>
        <w:jc w:val="both"/>
        <w:rPr>
          <w:rFonts w:ascii="Calibri" w:hAnsi="Calibri"/>
          <w:b/>
          <w:sz w:val="24"/>
          <w:lang w:val="cs-CZ"/>
        </w:rPr>
      </w:pPr>
    </w:p>
    <w:p w14:paraId="70635BE6" w14:textId="77777777" w:rsidR="000A54F7" w:rsidRDefault="000A54F7" w:rsidP="000A54F7">
      <w:pPr>
        <w:jc w:val="both"/>
        <w:rPr>
          <w:rFonts w:ascii="Calibri" w:hAnsi="Calibri"/>
          <w:b/>
          <w:sz w:val="24"/>
          <w:lang w:val="cs-CZ"/>
        </w:rPr>
      </w:pPr>
    </w:p>
    <w:p w14:paraId="6C87B3A9" w14:textId="0487FF8C" w:rsidR="005F3B7C" w:rsidRPr="000A54F7" w:rsidRDefault="005F3B7C" w:rsidP="000A54F7">
      <w:pPr>
        <w:jc w:val="both"/>
        <w:rPr>
          <w:lang w:val="cs-CZ"/>
        </w:rPr>
      </w:pPr>
      <w:r w:rsidRPr="000A54F7">
        <w:rPr>
          <w:rFonts w:ascii="Calibri" w:hAnsi="Calibri"/>
          <w:b/>
          <w:sz w:val="24"/>
          <w:lang w:val="cs-CZ"/>
        </w:rPr>
        <w:lastRenderedPageBreak/>
        <w:t>Otázka: 2.1 Prosím uveďte, do jaké míry souhlasíte s následujícím tvrzením: [Formativní hodnocení by mělo být uplatňováno na celé základní škole.]</w:t>
      </w:r>
    </w:p>
    <w:p w14:paraId="2D0441CC" w14:textId="77777777" w:rsidR="005F3B7C" w:rsidRPr="000A54F7" w:rsidRDefault="005F3B7C" w:rsidP="005F3B7C">
      <w:pPr>
        <w:rPr>
          <w:lang w:val="cs-CZ"/>
        </w:rPr>
      </w:pPr>
      <w:r w:rsidRPr="000A54F7">
        <w:rPr>
          <w:noProof/>
          <w:lang w:val="cs-CZ"/>
        </w:rPr>
        <w:drawing>
          <wp:inline distT="0" distB="0" distL="0" distR="0" wp14:anchorId="49705E1B" wp14:editId="6E918EDB">
            <wp:extent cx="5943600" cy="2278609"/>
            <wp:effectExtent l="0" t="0" r="0" b="0"/>
            <wp:docPr id="1777324918" name="Picture 1" descr="Obsah obrázku text, snímek obrazovky, diagram, Písmo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7324918" name="Picture 1" descr="Obsah obrázku text, snímek obrazovky, diagram, Písmo&#10;&#10;Obsah generovaný pomocí AI může být nesprávný.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2786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5CFC10" w14:textId="77777777" w:rsidR="005F3B7C" w:rsidRPr="000A54F7" w:rsidRDefault="005F3B7C" w:rsidP="005F3B7C">
      <w:pPr>
        <w:rPr>
          <w:lang w:val="cs-CZ"/>
        </w:rPr>
      </w:pPr>
    </w:p>
    <w:p w14:paraId="653EBA31" w14:textId="77777777" w:rsidR="005F3B7C" w:rsidRPr="000A54F7" w:rsidRDefault="005F3B7C" w:rsidP="000A54F7">
      <w:pPr>
        <w:jc w:val="both"/>
        <w:rPr>
          <w:lang w:val="cs-CZ"/>
        </w:rPr>
      </w:pPr>
      <w:r w:rsidRPr="000A54F7">
        <w:rPr>
          <w:rFonts w:ascii="Calibri" w:hAnsi="Calibri"/>
          <w:b/>
          <w:sz w:val="24"/>
          <w:lang w:val="cs-CZ"/>
        </w:rPr>
        <w:t>Otázka: 2.2 Prosím uveďte, do jaké míry souhlasíte s následujícím tvrzením: [Formativní hodnocení je důležitým doplňkem ke známkám.]</w:t>
      </w:r>
    </w:p>
    <w:p w14:paraId="3279D579" w14:textId="77777777" w:rsidR="005F3B7C" w:rsidRPr="000A54F7" w:rsidRDefault="005F3B7C" w:rsidP="005F3B7C">
      <w:pPr>
        <w:rPr>
          <w:lang w:val="cs-CZ"/>
        </w:rPr>
      </w:pPr>
      <w:r w:rsidRPr="000A54F7">
        <w:rPr>
          <w:noProof/>
          <w:lang w:val="cs-CZ"/>
        </w:rPr>
        <w:drawing>
          <wp:inline distT="0" distB="0" distL="0" distR="0" wp14:anchorId="349B9D52" wp14:editId="61224C09">
            <wp:extent cx="5943600" cy="2299855"/>
            <wp:effectExtent l="0" t="0" r="0" b="0"/>
            <wp:docPr id="7266051" name="Picture 2" descr="Obsah obrázku text, snímek obrazovky, Grafika, diagram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66051" name="Picture 2" descr="Obsah obrázku text, snímek obrazovky, Grafika, diagram&#10;&#10;Obsah generovaný pomocí AI může být nesprávný.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299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FF5D79" w14:textId="77777777" w:rsidR="005F3B7C" w:rsidRPr="000A54F7" w:rsidRDefault="005F3B7C" w:rsidP="005F3B7C">
      <w:pPr>
        <w:rPr>
          <w:lang w:val="cs-CZ"/>
        </w:rPr>
      </w:pPr>
    </w:p>
    <w:p w14:paraId="0DB1AE9F" w14:textId="77777777" w:rsidR="005F3B7C" w:rsidRPr="000A54F7" w:rsidRDefault="005F3B7C" w:rsidP="005F3B7C">
      <w:pPr>
        <w:rPr>
          <w:lang w:val="cs-CZ"/>
        </w:rPr>
      </w:pPr>
    </w:p>
    <w:p w14:paraId="7484BE0F" w14:textId="77777777" w:rsidR="005F3B7C" w:rsidRPr="000A54F7" w:rsidRDefault="005F3B7C" w:rsidP="005F3B7C">
      <w:pPr>
        <w:rPr>
          <w:lang w:val="cs-CZ"/>
        </w:rPr>
      </w:pPr>
    </w:p>
    <w:p w14:paraId="237C3D69" w14:textId="77777777" w:rsidR="005F3B7C" w:rsidRPr="000A54F7" w:rsidRDefault="005F3B7C" w:rsidP="005F3B7C">
      <w:pPr>
        <w:rPr>
          <w:lang w:val="cs-CZ"/>
        </w:rPr>
      </w:pPr>
    </w:p>
    <w:p w14:paraId="704CB7A3" w14:textId="77777777" w:rsidR="005F3B7C" w:rsidRPr="000A54F7" w:rsidRDefault="005F3B7C" w:rsidP="005F3B7C">
      <w:pPr>
        <w:rPr>
          <w:rFonts w:ascii="Calibri" w:hAnsi="Calibri"/>
          <w:b/>
          <w:sz w:val="24"/>
          <w:lang w:val="cs-CZ"/>
        </w:rPr>
      </w:pPr>
    </w:p>
    <w:p w14:paraId="4A2DE7E4" w14:textId="77777777" w:rsidR="005F3B7C" w:rsidRPr="000A54F7" w:rsidRDefault="005F3B7C" w:rsidP="000A54F7">
      <w:pPr>
        <w:jc w:val="both"/>
        <w:rPr>
          <w:lang w:val="cs-CZ"/>
        </w:rPr>
      </w:pPr>
      <w:r w:rsidRPr="000A54F7">
        <w:rPr>
          <w:rFonts w:ascii="Calibri" w:hAnsi="Calibri"/>
          <w:b/>
          <w:sz w:val="24"/>
          <w:lang w:val="cs-CZ"/>
        </w:rPr>
        <w:lastRenderedPageBreak/>
        <w:t>Otázka: 2.3 Prosím uveďte, do jaké míry souhlasíte s následujícím tvrzením: [Formativní hodnocení patří pouze na první stupeň.]</w:t>
      </w:r>
    </w:p>
    <w:p w14:paraId="5E260372" w14:textId="77777777" w:rsidR="005F3B7C" w:rsidRPr="000A54F7" w:rsidRDefault="005F3B7C" w:rsidP="005F3B7C">
      <w:pPr>
        <w:rPr>
          <w:lang w:val="cs-CZ"/>
        </w:rPr>
      </w:pPr>
      <w:r w:rsidRPr="000A54F7">
        <w:rPr>
          <w:noProof/>
          <w:lang w:val="cs-CZ"/>
        </w:rPr>
        <w:drawing>
          <wp:inline distT="0" distB="0" distL="0" distR="0" wp14:anchorId="00A18469" wp14:editId="7BCBE56F">
            <wp:extent cx="5943600" cy="2271745"/>
            <wp:effectExtent l="0" t="0" r="0" b="0"/>
            <wp:docPr id="934493711" name="Picture 3" descr="Obsah obrázku text, snímek obrazovky, diagram, Písmo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4493711" name="Picture 3" descr="Obsah obrázku text, snímek obrazovky, diagram, Písmo&#10;&#10;Obsah generovaný pomocí AI může být nesprávný.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271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5F22A6" w14:textId="77777777" w:rsidR="005F3B7C" w:rsidRPr="000A54F7" w:rsidRDefault="005F3B7C" w:rsidP="005F3B7C">
      <w:pPr>
        <w:rPr>
          <w:lang w:val="cs-CZ"/>
        </w:rPr>
      </w:pPr>
    </w:p>
    <w:p w14:paraId="23C12C46" w14:textId="77777777" w:rsidR="005F3B7C" w:rsidRPr="000A54F7" w:rsidRDefault="005F3B7C" w:rsidP="000A54F7">
      <w:pPr>
        <w:contextualSpacing/>
        <w:rPr>
          <w:rFonts w:ascii="Calibri" w:hAnsi="Calibri"/>
          <w:b/>
          <w:sz w:val="24"/>
          <w:lang w:val="cs-CZ"/>
        </w:rPr>
      </w:pPr>
      <w:r w:rsidRPr="000A54F7">
        <w:rPr>
          <w:rFonts w:ascii="Calibri" w:hAnsi="Calibri"/>
          <w:b/>
          <w:sz w:val="24"/>
          <w:lang w:val="cs-CZ"/>
        </w:rPr>
        <w:t xml:space="preserve">Otázka: 2.4 Prosím uveďte, do jaké míry souhlasíte s následujícím tvrzením: </w:t>
      </w:r>
    </w:p>
    <w:p w14:paraId="44CC378C" w14:textId="77777777" w:rsidR="005F3B7C" w:rsidRPr="000A54F7" w:rsidRDefault="005F3B7C" w:rsidP="005F3B7C">
      <w:pPr>
        <w:rPr>
          <w:lang w:val="cs-CZ"/>
        </w:rPr>
      </w:pPr>
      <w:r w:rsidRPr="000A54F7">
        <w:rPr>
          <w:rFonts w:ascii="Calibri" w:hAnsi="Calibri"/>
          <w:b/>
          <w:sz w:val="24"/>
          <w:lang w:val="cs-CZ"/>
        </w:rPr>
        <w:t>[Jsem pro úplné zrušení známek v 1. a 2. třídě.]</w:t>
      </w:r>
    </w:p>
    <w:p w14:paraId="697BBF96" w14:textId="77777777" w:rsidR="005F3B7C" w:rsidRPr="000A54F7" w:rsidRDefault="005F3B7C" w:rsidP="005F3B7C">
      <w:pPr>
        <w:rPr>
          <w:lang w:val="cs-CZ"/>
        </w:rPr>
      </w:pPr>
      <w:r w:rsidRPr="000A54F7">
        <w:rPr>
          <w:noProof/>
          <w:lang w:val="cs-CZ"/>
        </w:rPr>
        <w:drawing>
          <wp:inline distT="0" distB="0" distL="0" distR="0" wp14:anchorId="6323FFDE" wp14:editId="662172F2">
            <wp:extent cx="5943600" cy="2251156"/>
            <wp:effectExtent l="0" t="0" r="0" b="0"/>
            <wp:docPr id="356578562" name="Picture 4" descr="Obsah obrázku text, snímek obrazovky, diagram, kruh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6578562" name="Picture 4" descr="Obsah obrázku text, snímek obrazovky, diagram, kruh&#10;&#10;Obsah generovaný pomocí AI může být nesprávný.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2511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71D381" w14:textId="77777777" w:rsidR="005F3B7C" w:rsidRPr="000A54F7" w:rsidRDefault="005F3B7C" w:rsidP="005F3B7C">
      <w:pPr>
        <w:rPr>
          <w:lang w:val="cs-CZ"/>
        </w:rPr>
      </w:pPr>
    </w:p>
    <w:p w14:paraId="68CBD8EC" w14:textId="77777777" w:rsidR="005F3B7C" w:rsidRPr="000A54F7" w:rsidRDefault="005F3B7C" w:rsidP="005F3B7C">
      <w:pPr>
        <w:rPr>
          <w:rFonts w:ascii="Calibri" w:hAnsi="Calibri"/>
          <w:b/>
          <w:sz w:val="24"/>
          <w:lang w:val="cs-CZ"/>
        </w:rPr>
      </w:pPr>
    </w:p>
    <w:p w14:paraId="6F4DC680" w14:textId="77777777" w:rsidR="005F3B7C" w:rsidRPr="000A54F7" w:rsidRDefault="005F3B7C" w:rsidP="005F3B7C">
      <w:pPr>
        <w:rPr>
          <w:rFonts w:ascii="Calibri" w:hAnsi="Calibri"/>
          <w:b/>
          <w:sz w:val="24"/>
          <w:lang w:val="cs-CZ"/>
        </w:rPr>
      </w:pPr>
    </w:p>
    <w:p w14:paraId="15C50481" w14:textId="77777777" w:rsidR="005F3B7C" w:rsidRPr="000A54F7" w:rsidRDefault="005F3B7C" w:rsidP="005F3B7C">
      <w:pPr>
        <w:rPr>
          <w:rFonts w:ascii="Calibri" w:hAnsi="Calibri"/>
          <w:b/>
          <w:sz w:val="24"/>
          <w:lang w:val="cs-CZ"/>
        </w:rPr>
      </w:pPr>
    </w:p>
    <w:p w14:paraId="424A80D6" w14:textId="77777777" w:rsidR="005F3B7C" w:rsidRPr="000A54F7" w:rsidRDefault="005F3B7C" w:rsidP="005F3B7C">
      <w:pPr>
        <w:contextualSpacing/>
        <w:rPr>
          <w:rFonts w:ascii="Calibri" w:hAnsi="Calibri"/>
          <w:b/>
          <w:sz w:val="24"/>
          <w:lang w:val="cs-CZ"/>
        </w:rPr>
      </w:pPr>
    </w:p>
    <w:p w14:paraId="3F3D5F85" w14:textId="77777777" w:rsidR="005F3B7C" w:rsidRPr="000A54F7" w:rsidRDefault="005F3B7C" w:rsidP="005F3B7C">
      <w:pPr>
        <w:contextualSpacing/>
        <w:rPr>
          <w:rFonts w:ascii="Calibri" w:hAnsi="Calibri"/>
          <w:b/>
          <w:sz w:val="24"/>
          <w:lang w:val="cs-CZ"/>
        </w:rPr>
      </w:pPr>
    </w:p>
    <w:p w14:paraId="308639A0" w14:textId="77777777" w:rsidR="005F3B7C" w:rsidRPr="000A54F7" w:rsidRDefault="005F3B7C" w:rsidP="000A54F7">
      <w:pPr>
        <w:contextualSpacing/>
        <w:jc w:val="both"/>
        <w:rPr>
          <w:rFonts w:ascii="Calibri" w:hAnsi="Calibri"/>
          <w:b/>
          <w:sz w:val="24"/>
          <w:lang w:val="cs-CZ"/>
        </w:rPr>
      </w:pPr>
      <w:r w:rsidRPr="000A54F7">
        <w:rPr>
          <w:rFonts w:ascii="Calibri" w:hAnsi="Calibri"/>
          <w:b/>
          <w:sz w:val="24"/>
          <w:lang w:val="cs-CZ"/>
        </w:rPr>
        <w:t xml:space="preserve">Otázka: 2.5 Prosím uveďte, do jaké míry souhlasíte s následujícím tvrzením: </w:t>
      </w:r>
    </w:p>
    <w:p w14:paraId="285D6D78" w14:textId="77777777" w:rsidR="005F3B7C" w:rsidRPr="000A54F7" w:rsidRDefault="005F3B7C" w:rsidP="005F3B7C">
      <w:pPr>
        <w:rPr>
          <w:lang w:val="cs-CZ"/>
        </w:rPr>
      </w:pPr>
      <w:r w:rsidRPr="000A54F7">
        <w:rPr>
          <w:rFonts w:ascii="Calibri" w:hAnsi="Calibri"/>
          <w:b/>
          <w:sz w:val="24"/>
          <w:lang w:val="cs-CZ"/>
        </w:rPr>
        <w:t>[Preferuji známkování ve všech ročnících ZŠ.]</w:t>
      </w:r>
    </w:p>
    <w:p w14:paraId="233D4CDE" w14:textId="77777777" w:rsidR="005F3B7C" w:rsidRPr="000A54F7" w:rsidRDefault="005F3B7C" w:rsidP="005F3B7C">
      <w:pPr>
        <w:rPr>
          <w:lang w:val="cs-CZ"/>
        </w:rPr>
      </w:pPr>
      <w:r w:rsidRPr="000A54F7">
        <w:rPr>
          <w:noProof/>
          <w:lang w:val="cs-CZ"/>
        </w:rPr>
        <w:drawing>
          <wp:inline distT="0" distB="0" distL="0" distR="0" wp14:anchorId="02FF5A5D" wp14:editId="2C43946B">
            <wp:extent cx="5943600" cy="2248559"/>
            <wp:effectExtent l="0" t="0" r="0" b="0"/>
            <wp:docPr id="387633077" name="Picture 5" descr="Obsah obrázku text, snímek obrazovky, diagram, Písmo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7633077" name="Picture 5" descr="Obsah obrázku text, snímek obrazovky, diagram, Písmo&#10;&#10;Obsah generovaný pomocí AI může být nesprávný.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2485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BAA3F0" w14:textId="77777777" w:rsidR="005F3B7C" w:rsidRPr="000A54F7" w:rsidRDefault="005F3B7C" w:rsidP="005F3B7C">
      <w:pPr>
        <w:rPr>
          <w:lang w:val="cs-CZ"/>
        </w:rPr>
      </w:pPr>
    </w:p>
    <w:p w14:paraId="702FE602" w14:textId="77777777" w:rsidR="005F3B7C" w:rsidRPr="000A54F7" w:rsidRDefault="005F3B7C" w:rsidP="000A54F7">
      <w:pPr>
        <w:contextualSpacing/>
        <w:jc w:val="both"/>
        <w:rPr>
          <w:rFonts w:ascii="Calibri" w:hAnsi="Calibri"/>
          <w:b/>
          <w:sz w:val="24"/>
          <w:lang w:val="cs-CZ"/>
        </w:rPr>
      </w:pPr>
      <w:r w:rsidRPr="000A54F7">
        <w:rPr>
          <w:rFonts w:ascii="Calibri" w:hAnsi="Calibri"/>
          <w:b/>
          <w:sz w:val="24"/>
          <w:lang w:val="cs-CZ"/>
        </w:rPr>
        <w:t xml:space="preserve">Otázka: 2.6 Prosím uveďte, do jaké míry souhlasíte s následujícím tvrzením: </w:t>
      </w:r>
    </w:p>
    <w:p w14:paraId="7897C0EE" w14:textId="77777777" w:rsidR="005F3B7C" w:rsidRPr="000A54F7" w:rsidRDefault="005F3B7C" w:rsidP="005F3B7C">
      <w:pPr>
        <w:rPr>
          <w:lang w:val="cs-CZ"/>
        </w:rPr>
      </w:pPr>
      <w:r w:rsidRPr="000A54F7">
        <w:rPr>
          <w:rFonts w:ascii="Calibri" w:hAnsi="Calibri"/>
          <w:b/>
          <w:sz w:val="24"/>
          <w:lang w:val="cs-CZ"/>
        </w:rPr>
        <w:t>[Na vysvědčení mají známky své nezastupitelné místo.]</w:t>
      </w:r>
    </w:p>
    <w:p w14:paraId="70D15216" w14:textId="77777777" w:rsidR="005F3B7C" w:rsidRPr="000A54F7" w:rsidRDefault="005F3B7C" w:rsidP="005F3B7C">
      <w:pPr>
        <w:rPr>
          <w:lang w:val="cs-CZ"/>
        </w:rPr>
      </w:pPr>
      <w:r w:rsidRPr="000A54F7">
        <w:rPr>
          <w:noProof/>
          <w:lang w:val="cs-CZ"/>
        </w:rPr>
        <w:drawing>
          <wp:inline distT="0" distB="0" distL="0" distR="0" wp14:anchorId="6FEB25BC" wp14:editId="37A192EE">
            <wp:extent cx="5943600" cy="2278609"/>
            <wp:effectExtent l="0" t="0" r="0" b="0"/>
            <wp:docPr id="1713076366" name="Picture 6" descr="Obsah obrázku text, snímek obrazovky, diagram, kruh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3076366" name="Picture 6" descr="Obsah obrázku text, snímek obrazovky, diagram, kruh&#10;&#10;Obsah generovaný pomocí AI může být nesprávný.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2786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46F7ED" w14:textId="77777777" w:rsidR="005F3B7C" w:rsidRPr="000A54F7" w:rsidRDefault="005F3B7C" w:rsidP="005F3B7C">
      <w:pPr>
        <w:rPr>
          <w:lang w:val="cs-CZ"/>
        </w:rPr>
      </w:pPr>
    </w:p>
    <w:p w14:paraId="22A20229" w14:textId="77777777" w:rsidR="005F3B7C" w:rsidRPr="000A54F7" w:rsidRDefault="005F3B7C" w:rsidP="005F3B7C">
      <w:pPr>
        <w:rPr>
          <w:rFonts w:ascii="Calibri" w:hAnsi="Calibri"/>
          <w:b/>
          <w:sz w:val="24"/>
          <w:lang w:val="cs-CZ"/>
        </w:rPr>
      </w:pPr>
    </w:p>
    <w:p w14:paraId="3C39A82D" w14:textId="77777777" w:rsidR="005F3B7C" w:rsidRPr="000A54F7" w:rsidRDefault="005F3B7C" w:rsidP="005F3B7C">
      <w:pPr>
        <w:rPr>
          <w:rFonts w:ascii="Calibri" w:hAnsi="Calibri"/>
          <w:b/>
          <w:sz w:val="24"/>
          <w:lang w:val="cs-CZ"/>
        </w:rPr>
      </w:pPr>
    </w:p>
    <w:p w14:paraId="0AF5928E" w14:textId="77777777" w:rsidR="005F3B7C" w:rsidRPr="000A54F7" w:rsidRDefault="005F3B7C" w:rsidP="005F3B7C">
      <w:pPr>
        <w:rPr>
          <w:rFonts w:ascii="Calibri" w:hAnsi="Calibri"/>
          <w:b/>
          <w:sz w:val="24"/>
          <w:lang w:val="cs-CZ"/>
        </w:rPr>
      </w:pPr>
    </w:p>
    <w:p w14:paraId="0A03FAA6" w14:textId="77777777" w:rsidR="005F3B7C" w:rsidRPr="000A54F7" w:rsidRDefault="005F3B7C" w:rsidP="005F3B7C">
      <w:pPr>
        <w:rPr>
          <w:rFonts w:ascii="Calibri" w:hAnsi="Calibri"/>
          <w:b/>
          <w:sz w:val="24"/>
          <w:lang w:val="cs-CZ"/>
        </w:rPr>
      </w:pPr>
    </w:p>
    <w:p w14:paraId="55B37A76" w14:textId="77777777" w:rsidR="005F3B7C" w:rsidRPr="000A54F7" w:rsidRDefault="005F3B7C" w:rsidP="000A54F7">
      <w:pPr>
        <w:jc w:val="both"/>
        <w:rPr>
          <w:lang w:val="cs-CZ"/>
        </w:rPr>
      </w:pPr>
      <w:r w:rsidRPr="000A54F7">
        <w:rPr>
          <w:rFonts w:ascii="Calibri" w:hAnsi="Calibri"/>
          <w:b/>
          <w:sz w:val="24"/>
          <w:lang w:val="cs-CZ"/>
        </w:rPr>
        <w:t xml:space="preserve">Otázka: 3. Prosím, odhadněte, do jaké míry jste využíval/a formativní hodnocení PŘED absolvováním školení, resp. jaký rozsah zaujímalo formativní hodnocení ve Vašem přístupu k hodnocení žáků? (Označte odhadovanou míru). </w:t>
      </w:r>
    </w:p>
    <w:p w14:paraId="616DD7A2" w14:textId="77777777" w:rsidR="005F3B7C" w:rsidRPr="000A54F7" w:rsidRDefault="005F3B7C" w:rsidP="005F3B7C">
      <w:pPr>
        <w:rPr>
          <w:lang w:val="cs-CZ"/>
        </w:rPr>
      </w:pPr>
      <w:r w:rsidRPr="000A54F7">
        <w:rPr>
          <w:noProof/>
          <w:lang w:val="cs-CZ"/>
        </w:rPr>
        <w:drawing>
          <wp:inline distT="0" distB="0" distL="0" distR="0" wp14:anchorId="26411AB5" wp14:editId="4C8E87EE">
            <wp:extent cx="5943600" cy="2645141"/>
            <wp:effectExtent l="0" t="0" r="0" b="0"/>
            <wp:docPr id="363910261" name="Picture 7" descr="Obsah obrázku text, snímek obrazovky, Barevnost, kruh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3910261" name="Picture 7" descr="Obsah obrázku text, snímek obrazovky, Barevnost, kruh&#10;&#10;Obsah generovaný pomocí AI může být nesprávný.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451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F648BA" w14:textId="77777777" w:rsidR="005F3B7C" w:rsidRPr="000A54F7" w:rsidRDefault="005F3B7C" w:rsidP="005F3B7C">
      <w:pPr>
        <w:rPr>
          <w:lang w:val="cs-CZ"/>
        </w:rPr>
      </w:pPr>
    </w:p>
    <w:p w14:paraId="7C50F077" w14:textId="77777777" w:rsidR="005F3B7C" w:rsidRPr="000A54F7" w:rsidRDefault="005F3B7C" w:rsidP="000A54F7">
      <w:pPr>
        <w:contextualSpacing/>
        <w:jc w:val="both"/>
        <w:rPr>
          <w:rFonts w:ascii="Calibri" w:hAnsi="Calibri"/>
          <w:b/>
          <w:sz w:val="24"/>
          <w:lang w:val="cs-CZ"/>
        </w:rPr>
      </w:pPr>
      <w:r w:rsidRPr="000A54F7">
        <w:rPr>
          <w:rFonts w:ascii="Calibri" w:hAnsi="Calibri"/>
          <w:b/>
          <w:sz w:val="24"/>
          <w:lang w:val="cs-CZ"/>
        </w:rPr>
        <w:t xml:space="preserve">Otázka: 4. Prosím označte, do jaké míry uplatňujete tyto principy formativního hodnocení:   </w:t>
      </w:r>
    </w:p>
    <w:p w14:paraId="482610D2" w14:textId="77777777" w:rsidR="005F3B7C" w:rsidRPr="000A54F7" w:rsidRDefault="005F3B7C" w:rsidP="000A54F7">
      <w:pPr>
        <w:jc w:val="both"/>
        <w:rPr>
          <w:lang w:val="cs-CZ"/>
        </w:rPr>
      </w:pPr>
      <w:r w:rsidRPr="000A54F7">
        <w:rPr>
          <w:rFonts w:ascii="Calibri" w:hAnsi="Calibri"/>
          <w:b/>
          <w:sz w:val="24"/>
          <w:lang w:val="cs-CZ"/>
        </w:rPr>
        <w:t>[4.1 Snažím se do výuky zapojit všechny žáky, nejen několik nejaktivnějších (</w:t>
      </w:r>
      <w:proofErr w:type="spellStart"/>
      <w:r w:rsidRPr="000A54F7">
        <w:rPr>
          <w:rFonts w:ascii="Calibri" w:hAnsi="Calibri"/>
          <w:b/>
          <w:sz w:val="24"/>
          <w:lang w:val="cs-CZ"/>
        </w:rPr>
        <w:t>losovátka</w:t>
      </w:r>
      <w:proofErr w:type="spellEnd"/>
      <w:r w:rsidRPr="000A54F7">
        <w:rPr>
          <w:rFonts w:ascii="Calibri" w:hAnsi="Calibri"/>
          <w:b/>
          <w:sz w:val="24"/>
          <w:lang w:val="cs-CZ"/>
        </w:rPr>
        <w:t>, mazací tabulky, aplikace</w:t>
      </w:r>
      <w:proofErr w:type="gramStart"/>
      <w:r w:rsidRPr="000A54F7">
        <w:rPr>
          <w:rFonts w:ascii="Calibri" w:hAnsi="Calibri"/>
          <w:b/>
          <w:sz w:val="24"/>
          <w:lang w:val="cs-CZ"/>
        </w:rPr>
        <w:t xml:space="preserve"> ….</w:t>
      </w:r>
      <w:proofErr w:type="gramEnd"/>
      <w:r w:rsidRPr="000A54F7">
        <w:rPr>
          <w:rFonts w:ascii="Calibri" w:hAnsi="Calibri"/>
          <w:b/>
          <w:sz w:val="24"/>
          <w:lang w:val="cs-CZ"/>
        </w:rPr>
        <w:t>).]</w:t>
      </w:r>
    </w:p>
    <w:p w14:paraId="77603169" w14:textId="77777777" w:rsidR="005F3B7C" w:rsidRPr="000A54F7" w:rsidRDefault="005F3B7C" w:rsidP="005F3B7C">
      <w:pPr>
        <w:rPr>
          <w:lang w:val="cs-CZ"/>
        </w:rPr>
      </w:pPr>
      <w:r w:rsidRPr="000A54F7">
        <w:rPr>
          <w:noProof/>
          <w:lang w:val="cs-CZ"/>
        </w:rPr>
        <w:drawing>
          <wp:inline distT="0" distB="0" distL="0" distR="0" wp14:anchorId="61EF5170" wp14:editId="13019CA4">
            <wp:extent cx="5943600" cy="2433139"/>
            <wp:effectExtent l="0" t="0" r="0" b="0"/>
            <wp:docPr id="299217054" name="Picture 8" descr="Obsah obrázku text, snímek obrazovky, diagram, Barevnost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9217054" name="Picture 8" descr="Obsah obrázku text, snímek obrazovky, diagram, Barevnost&#10;&#10;Obsah generovaný pomocí AI může být nesprávný.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331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548347" w14:textId="77777777" w:rsidR="005F3B7C" w:rsidRPr="000A54F7" w:rsidRDefault="005F3B7C" w:rsidP="005F3B7C">
      <w:pPr>
        <w:rPr>
          <w:lang w:val="cs-CZ"/>
        </w:rPr>
      </w:pPr>
    </w:p>
    <w:p w14:paraId="053D17A2" w14:textId="77777777" w:rsidR="005F3B7C" w:rsidRPr="000A54F7" w:rsidRDefault="005F3B7C" w:rsidP="000A54F7">
      <w:pPr>
        <w:contextualSpacing/>
        <w:jc w:val="both"/>
        <w:rPr>
          <w:rFonts w:ascii="Calibri" w:hAnsi="Calibri"/>
          <w:b/>
          <w:sz w:val="24"/>
          <w:lang w:val="cs-CZ"/>
        </w:rPr>
      </w:pPr>
      <w:r w:rsidRPr="000A54F7">
        <w:rPr>
          <w:rFonts w:ascii="Calibri" w:hAnsi="Calibri"/>
          <w:b/>
          <w:sz w:val="24"/>
          <w:lang w:val="cs-CZ"/>
        </w:rPr>
        <w:t xml:space="preserve">Otázka: 4. Prosím označte, do jaké míry uplatňujete tyto principy formativního hodnocení:   </w:t>
      </w:r>
    </w:p>
    <w:p w14:paraId="13C0575A" w14:textId="77777777" w:rsidR="005F3B7C" w:rsidRPr="000A54F7" w:rsidRDefault="005F3B7C" w:rsidP="000A54F7">
      <w:pPr>
        <w:jc w:val="both"/>
        <w:rPr>
          <w:lang w:val="cs-CZ"/>
        </w:rPr>
      </w:pPr>
      <w:r w:rsidRPr="000A54F7">
        <w:rPr>
          <w:rFonts w:ascii="Calibri" w:hAnsi="Calibri"/>
          <w:b/>
          <w:sz w:val="24"/>
          <w:lang w:val="cs-CZ"/>
        </w:rPr>
        <w:t>[4.2 Pátráme s žáky po příčinách (ne)úspěchu či (ne)zapojení, chybu chápeme jako příležitost k učení.]</w:t>
      </w:r>
    </w:p>
    <w:p w14:paraId="54E3E5B2" w14:textId="77777777" w:rsidR="005F3B7C" w:rsidRPr="000A54F7" w:rsidRDefault="005F3B7C" w:rsidP="005F3B7C">
      <w:pPr>
        <w:rPr>
          <w:lang w:val="cs-CZ"/>
        </w:rPr>
      </w:pPr>
      <w:r w:rsidRPr="000A54F7">
        <w:rPr>
          <w:noProof/>
          <w:lang w:val="cs-CZ"/>
        </w:rPr>
        <w:drawing>
          <wp:inline distT="0" distB="0" distL="0" distR="0" wp14:anchorId="6230AB56" wp14:editId="3FE2F7A0">
            <wp:extent cx="5943600" cy="2453032"/>
            <wp:effectExtent l="0" t="0" r="0" b="0"/>
            <wp:docPr id="253906738" name="Picture 9" descr="Obsah obrázku text, snímek obrazovky, diagram, Grafika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3906738" name="Picture 9" descr="Obsah obrázku text, snímek obrazovky, diagram, Grafika&#10;&#10;Obsah generovaný pomocí AI může být nesprávný.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530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EFBAE0" w14:textId="77777777" w:rsidR="005F3B7C" w:rsidRPr="000A54F7" w:rsidRDefault="005F3B7C" w:rsidP="005F3B7C">
      <w:pPr>
        <w:rPr>
          <w:lang w:val="cs-CZ"/>
        </w:rPr>
      </w:pPr>
    </w:p>
    <w:p w14:paraId="18E0FBB8" w14:textId="77777777" w:rsidR="005F3B7C" w:rsidRPr="000A54F7" w:rsidRDefault="005F3B7C" w:rsidP="000A54F7">
      <w:pPr>
        <w:contextualSpacing/>
        <w:jc w:val="both"/>
        <w:rPr>
          <w:rFonts w:ascii="Calibri" w:hAnsi="Calibri"/>
          <w:b/>
          <w:sz w:val="24"/>
          <w:lang w:val="cs-CZ"/>
        </w:rPr>
      </w:pPr>
      <w:r w:rsidRPr="000A54F7">
        <w:rPr>
          <w:rFonts w:ascii="Calibri" w:hAnsi="Calibri"/>
          <w:b/>
          <w:sz w:val="24"/>
          <w:lang w:val="cs-CZ"/>
        </w:rPr>
        <w:t xml:space="preserve">Otázka: 4. Prosím označte, do jaké míry uplatňujete tyto principy formativního hodnocení:   </w:t>
      </w:r>
    </w:p>
    <w:p w14:paraId="0A257B3E" w14:textId="77777777" w:rsidR="005F3B7C" w:rsidRPr="000A54F7" w:rsidRDefault="005F3B7C" w:rsidP="000A54F7">
      <w:pPr>
        <w:jc w:val="both"/>
        <w:rPr>
          <w:lang w:val="cs-CZ"/>
        </w:rPr>
      </w:pPr>
      <w:r w:rsidRPr="000A54F7">
        <w:rPr>
          <w:rFonts w:ascii="Calibri" w:hAnsi="Calibri"/>
          <w:b/>
          <w:sz w:val="24"/>
          <w:lang w:val="cs-CZ"/>
        </w:rPr>
        <w:t xml:space="preserve">[4.3 Pravidelně zjišťuji, co si žáci myslí o výuce a </w:t>
      </w:r>
      <w:proofErr w:type="gramStart"/>
      <w:r w:rsidRPr="000A54F7">
        <w:rPr>
          <w:rFonts w:ascii="Calibri" w:hAnsi="Calibri"/>
          <w:b/>
          <w:sz w:val="24"/>
          <w:lang w:val="cs-CZ"/>
        </w:rPr>
        <w:t>zda-</w:t>
      </w:r>
      <w:proofErr w:type="spellStart"/>
      <w:r w:rsidRPr="000A54F7">
        <w:rPr>
          <w:rFonts w:ascii="Calibri" w:hAnsi="Calibri"/>
          <w:b/>
          <w:sz w:val="24"/>
          <w:lang w:val="cs-CZ"/>
        </w:rPr>
        <w:t>li</w:t>
      </w:r>
      <w:proofErr w:type="spellEnd"/>
      <w:proofErr w:type="gramEnd"/>
      <w:r w:rsidRPr="000A54F7">
        <w:rPr>
          <w:rFonts w:ascii="Calibri" w:hAnsi="Calibri"/>
          <w:b/>
          <w:sz w:val="24"/>
          <w:lang w:val="cs-CZ"/>
        </w:rPr>
        <w:t xml:space="preserve"> jim pomáhá se posouvat k cíli. Nabízím jim možnost, dát nám zpětnou vazbu.]</w:t>
      </w:r>
    </w:p>
    <w:p w14:paraId="5AF5B23E" w14:textId="77777777" w:rsidR="005F3B7C" w:rsidRPr="000A54F7" w:rsidRDefault="005F3B7C" w:rsidP="005F3B7C">
      <w:pPr>
        <w:rPr>
          <w:lang w:val="cs-CZ"/>
        </w:rPr>
      </w:pPr>
      <w:r w:rsidRPr="000A54F7">
        <w:rPr>
          <w:noProof/>
          <w:lang w:val="cs-CZ"/>
        </w:rPr>
        <w:drawing>
          <wp:inline distT="0" distB="0" distL="0" distR="0" wp14:anchorId="63B2E35B" wp14:editId="014289E0">
            <wp:extent cx="5943600" cy="2433139"/>
            <wp:effectExtent l="0" t="0" r="0" b="0"/>
            <wp:docPr id="439002612" name="Picture 10" descr="Obsah obrázku text, snímek obrazovky, diagram, Barevnost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9002612" name="Picture 10" descr="Obsah obrázku text, snímek obrazovky, diagram, Barevnost&#10;&#10;Obsah generovaný pomocí AI může být nesprávný.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331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C3E19F" w14:textId="77777777" w:rsidR="005F3B7C" w:rsidRPr="000A54F7" w:rsidRDefault="005F3B7C" w:rsidP="005F3B7C">
      <w:pPr>
        <w:rPr>
          <w:lang w:val="cs-CZ"/>
        </w:rPr>
      </w:pPr>
    </w:p>
    <w:p w14:paraId="5BB35638" w14:textId="77777777" w:rsidR="005F3B7C" w:rsidRPr="000A54F7" w:rsidRDefault="005F3B7C" w:rsidP="000A54F7">
      <w:pPr>
        <w:contextualSpacing/>
        <w:jc w:val="both"/>
        <w:rPr>
          <w:rFonts w:ascii="Calibri" w:hAnsi="Calibri"/>
          <w:b/>
          <w:sz w:val="24"/>
          <w:lang w:val="cs-CZ"/>
        </w:rPr>
      </w:pPr>
      <w:r w:rsidRPr="000A54F7">
        <w:rPr>
          <w:rFonts w:ascii="Calibri" w:hAnsi="Calibri"/>
          <w:b/>
          <w:sz w:val="24"/>
          <w:lang w:val="cs-CZ"/>
        </w:rPr>
        <w:t xml:space="preserve">Otázka: 4. Prosím označte, do jaké míry uplatňujete tyto principy formativního hodnocení:   </w:t>
      </w:r>
    </w:p>
    <w:p w14:paraId="09FF8ACC" w14:textId="77777777" w:rsidR="005F3B7C" w:rsidRPr="000A54F7" w:rsidRDefault="005F3B7C" w:rsidP="000A54F7">
      <w:pPr>
        <w:jc w:val="both"/>
        <w:rPr>
          <w:lang w:val="cs-CZ"/>
        </w:rPr>
      </w:pPr>
      <w:r w:rsidRPr="000A54F7">
        <w:rPr>
          <w:rFonts w:ascii="Calibri" w:hAnsi="Calibri"/>
          <w:b/>
          <w:sz w:val="24"/>
          <w:lang w:val="cs-CZ"/>
        </w:rPr>
        <w:t>[4.4 Hodnotím-li známkou, doprovodím ji slovní zpětnou vazbou (ústní či písemnou).]</w:t>
      </w:r>
    </w:p>
    <w:p w14:paraId="2B7C6F87" w14:textId="77777777" w:rsidR="005F3B7C" w:rsidRPr="000A54F7" w:rsidRDefault="005F3B7C" w:rsidP="005F3B7C">
      <w:pPr>
        <w:rPr>
          <w:lang w:val="cs-CZ"/>
        </w:rPr>
      </w:pPr>
      <w:r w:rsidRPr="000A54F7">
        <w:rPr>
          <w:noProof/>
          <w:lang w:val="cs-CZ"/>
        </w:rPr>
        <w:drawing>
          <wp:inline distT="0" distB="0" distL="0" distR="0" wp14:anchorId="1ADF607C" wp14:editId="70AFF432">
            <wp:extent cx="5943600" cy="2433139"/>
            <wp:effectExtent l="0" t="0" r="0" b="0"/>
            <wp:docPr id="1060761908" name="Picture 11" descr="Obsah obrázku snímek obrazovky, text, Barevnost, diagram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0761908" name="Picture 11" descr="Obsah obrázku snímek obrazovky, text, Barevnost, diagram&#10;&#10;Obsah generovaný pomocí AI může být nesprávný.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331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CF6974" w14:textId="77777777" w:rsidR="005F3B7C" w:rsidRPr="000A54F7" w:rsidRDefault="005F3B7C" w:rsidP="005F3B7C">
      <w:pPr>
        <w:rPr>
          <w:lang w:val="cs-CZ"/>
        </w:rPr>
      </w:pPr>
    </w:p>
    <w:p w14:paraId="330D780F" w14:textId="77777777" w:rsidR="005F3B7C" w:rsidRPr="000A54F7" w:rsidRDefault="005F3B7C" w:rsidP="000A54F7">
      <w:pPr>
        <w:contextualSpacing/>
        <w:jc w:val="both"/>
        <w:rPr>
          <w:rFonts w:ascii="Calibri" w:hAnsi="Calibri"/>
          <w:b/>
          <w:sz w:val="24"/>
          <w:lang w:val="cs-CZ"/>
        </w:rPr>
      </w:pPr>
      <w:r w:rsidRPr="000A54F7">
        <w:rPr>
          <w:rFonts w:ascii="Calibri" w:hAnsi="Calibri"/>
          <w:b/>
          <w:sz w:val="24"/>
          <w:lang w:val="cs-CZ"/>
        </w:rPr>
        <w:t xml:space="preserve">Otázka: 4. Prosím označte, do jaké míry uplatňujete tyto principy formativního hodnocení:   </w:t>
      </w:r>
    </w:p>
    <w:p w14:paraId="26C3A706" w14:textId="77777777" w:rsidR="005F3B7C" w:rsidRPr="000A54F7" w:rsidRDefault="005F3B7C" w:rsidP="005F3B7C">
      <w:pPr>
        <w:rPr>
          <w:lang w:val="cs-CZ"/>
        </w:rPr>
      </w:pPr>
      <w:r w:rsidRPr="000A54F7">
        <w:rPr>
          <w:rFonts w:ascii="Calibri" w:hAnsi="Calibri"/>
          <w:b/>
          <w:sz w:val="24"/>
          <w:lang w:val="cs-CZ"/>
        </w:rPr>
        <w:t>[4.5 Ve slovních hodnoceních používám popisnou zpětnou vazbu.]</w:t>
      </w:r>
    </w:p>
    <w:p w14:paraId="3AEB6746" w14:textId="77777777" w:rsidR="005F3B7C" w:rsidRPr="000A54F7" w:rsidRDefault="005F3B7C" w:rsidP="005F3B7C">
      <w:pPr>
        <w:rPr>
          <w:lang w:val="cs-CZ"/>
        </w:rPr>
      </w:pPr>
      <w:r w:rsidRPr="000A54F7">
        <w:rPr>
          <w:noProof/>
          <w:lang w:val="cs-CZ"/>
        </w:rPr>
        <w:drawing>
          <wp:inline distT="0" distB="0" distL="0" distR="0" wp14:anchorId="3C7C1958" wp14:editId="2938073F">
            <wp:extent cx="5943600" cy="2430799"/>
            <wp:effectExtent l="0" t="0" r="0" b="0"/>
            <wp:docPr id="1050589808" name="Picture 12" descr="Obsah obrázku text, snímek obrazovky, diagram, Barevnost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0589808" name="Picture 12" descr="Obsah obrázku text, snímek obrazovky, diagram, Barevnost&#10;&#10;Obsah generovaný pomocí AI může být nesprávný.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307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E5B6F4" w14:textId="77777777" w:rsidR="005F3B7C" w:rsidRPr="000A54F7" w:rsidRDefault="005F3B7C" w:rsidP="005F3B7C">
      <w:pPr>
        <w:rPr>
          <w:lang w:val="cs-CZ"/>
        </w:rPr>
      </w:pPr>
    </w:p>
    <w:p w14:paraId="4EA89644" w14:textId="77777777" w:rsidR="005F3B7C" w:rsidRPr="000A54F7" w:rsidRDefault="005F3B7C" w:rsidP="005F3B7C">
      <w:pPr>
        <w:contextualSpacing/>
        <w:rPr>
          <w:rFonts w:ascii="Calibri" w:hAnsi="Calibri"/>
          <w:b/>
          <w:sz w:val="24"/>
          <w:lang w:val="cs-CZ"/>
        </w:rPr>
      </w:pPr>
    </w:p>
    <w:p w14:paraId="349990A3" w14:textId="77777777" w:rsidR="005F3B7C" w:rsidRPr="000A54F7" w:rsidRDefault="005F3B7C" w:rsidP="000A54F7">
      <w:pPr>
        <w:contextualSpacing/>
        <w:jc w:val="both"/>
        <w:rPr>
          <w:rFonts w:ascii="Calibri" w:hAnsi="Calibri"/>
          <w:b/>
          <w:sz w:val="24"/>
          <w:lang w:val="cs-CZ"/>
        </w:rPr>
      </w:pPr>
      <w:r w:rsidRPr="000A54F7">
        <w:rPr>
          <w:rFonts w:ascii="Calibri" w:hAnsi="Calibri"/>
          <w:b/>
          <w:sz w:val="24"/>
          <w:lang w:val="cs-CZ"/>
        </w:rPr>
        <w:lastRenderedPageBreak/>
        <w:t xml:space="preserve">Otázka: 4. Prosím označte, do jaké míry uplatňujete tyto principy formativního hodnocení:   </w:t>
      </w:r>
    </w:p>
    <w:p w14:paraId="024E8034" w14:textId="77777777" w:rsidR="005F3B7C" w:rsidRPr="000A54F7" w:rsidRDefault="005F3B7C" w:rsidP="005F3B7C">
      <w:pPr>
        <w:rPr>
          <w:lang w:val="cs-CZ"/>
        </w:rPr>
      </w:pPr>
      <w:r w:rsidRPr="000A54F7">
        <w:rPr>
          <w:rFonts w:ascii="Calibri" w:hAnsi="Calibri"/>
          <w:b/>
          <w:sz w:val="24"/>
          <w:lang w:val="cs-CZ"/>
        </w:rPr>
        <w:t>[4.6 Veškeré formy hodnocení opírám o jasná kritéria, která jsou žákům známa.]</w:t>
      </w:r>
    </w:p>
    <w:p w14:paraId="18990D34" w14:textId="77777777" w:rsidR="005F3B7C" w:rsidRPr="000A54F7" w:rsidRDefault="005F3B7C" w:rsidP="005F3B7C">
      <w:pPr>
        <w:rPr>
          <w:lang w:val="cs-CZ"/>
        </w:rPr>
      </w:pPr>
      <w:r w:rsidRPr="000A54F7">
        <w:rPr>
          <w:noProof/>
          <w:lang w:val="cs-CZ"/>
        </w:rPr>
        <w:drawing>
          <wp:inline distT="0" distB="0" distL="0" distR="0" wp14:anchorId="148B14FC" wp14:editId="657ABC40">
            <wp:extent cx="5943600" cy="2433139"/>
            <wp:effectExtent l="0" t="0" r="0" b="0"/>
            <wp:docPr id="165816787" name="Picture 13" descr="Obsah obrázku text, snímek obrazovky, diagram, kruh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816787" name="Picture 13" descr="Obsah obrázku text, snímek obrazovky, diagram, kruh&#10;&#10;Obsah generovaný pomocí AI může být nesprávný.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331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9C5437" w14:textId="77777777" w:rsidR="005F3B7C" w:rsidRPr="000A54F7" w:rsidRDefault="005F3B7C" w:rsidP="005F3B7C">
      <w:pPr>
        <w:rPr>
          <w:lang w:val="cs-CZ"/>
        </w:rPr>
      </w:pPr>
    </w:p>
    <w:p w14:paraId="0257A809" w14:textId="77777777" w:rsidR="005F3B7C" w:rsidRPr="000A54F7" w:rsidRDefault="005F3B7C" w:rsidP="000A54F7">
      <w:pPr>
        <w:contextualSpacing/>
        <w:jc w:val="both"/>
        <w:rPr>
          <w:rFonts w:ascii="Calibri" w:hAnsi="Calibri"/>
          <w:b/>
          <w:sz w:val="24"/>
          <w:lang w:val="cs-CZ"/>
        </w:rPr>
      </w:pPr>
      <w:r w:rsidRPr="000A54F7">
        <w:rPr>
          <w:rFonts w:ascii="Calibri" w:hAnsi="Calibri"/>
          <w:b/>
          <w:sz w:val="24"/>
          <w:lang w:val="cs-CZ"/>
        </w:rPr>
        <w:t xml:space="preserve">Otázka: 4. Prosím označte, do jaké míry uplatňujete tyto principy formativního hodnocení:   </w:t>
      </w:r>
    </w:p>
    <w:p w14:paraId="77D623E1" w14:textId="77777777" w:rsidR="005F3B7C" w:rsidRPr="000A54F7" w:rsidRDefault="005F3B7C" w:rsidP="000A54F7">
      <w:pPr>
        <w:jc w:val="both"/>
        <w:rPr>
          <w:lang w:val="cs-CZ"/>
        </w:rPr>
      </w:pPr>
      <w:r w:rsidRPr="000A54F7">
        <w:rPr>
          <w:rFonts w:ascii="Calibri" w:hAnsi="Calibri"/>
          <w:b/>
          <w:sz w:val="24"/>
          <w:lang w:val="cs-CZ"/>
        </w:rPr>
        <w:t>[4.7 Posiluji u žáků nezávislost na nás dospělých tím, že jim umožním hodnotit sami sebe. Dávám příležitost k sebehodnocení.]</w:t>
      </w:r>
    </w:p>
    <w:p w14:paraId="6D2B5AEF" w14:textId="77777777" w:rsidR="005F3B7C" w:rsidRPr="000A54F7" w:rsidRDefault="005F3B7C" w:rsidP="005F3B7C">
      <w:pPr>
        <w:rPr>
          <w:lang w:val="cs-CZ"/>
        </w:rPr>
      </w:pPr>
      <w:r w:rsidRPr="000A54F7">
        <w:rPr>
          <w:noProof/>
          <w:lang w:val="cs-CZ"/>
        </w:rPr>
        <w:drawing>
          <wp:inline distT="0" distB="0" distL="0" distR="0" wp14:anchorId="378789E2" wp14:editId="3094BE37">
            <wp:extent cx="5943600" cy="2453032"/>
            <wp:effectExtent l="0" t="0" r="0" b="0"/>
            <wp:docPr id="886586141" name="Picture 14" descr="Obsah obrázku text, snímek obrazovky, Grafika, Písmo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6586141" name="Picture 14" descr="Obsah obrázku text, snímek obrazovky, Grafika, Písmo&#10;&#10;Obsah generovaný pomocí AI může být nesprávný.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530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4C7ED5" w14:textId="77777777" w:rsidR="005F3B7C" w:rsidRPr="000A54F7" w:rsidRDefault="005F3B7C" w:rsidP="005F3B7C">
      <w:pPr>
        <w:rPr>
          <w:lang w:val="cs-CZ"/>
        </w:rPr>
      </w:pPr>
    </w:p>
    <w:p w14:paraId="18AA7C89" w14:textId="77777777" w:rsidR="005F3B7C" w:rsidRPr="000A54F7" w:rsidRDefault="005F3B7C" w:rsidP="000A54F7">
      <w:pPr>
        <w:contextualSpacing/>
        <w:jc w:val="both"/>
        <w:rPr>
          <w:rFonts w:ascii="Calibri" w:hAnsi="Calibri"/>
          <w:b/>
          <w:sz w:val="24"/>
          <w:lang w:val="cs-CZ"/>
        </w:rPr>
      </w:pPr>
      <w:r w:rsidRPr="000A54F7">
        <w:rPr>
          <w:rFonts w:ascii="Calibri" w:hAnsi="Calibri"/>
          <w:b/>
          <w:sz w:val="24"/>
          <w:lang w:val="cs-CZ"/>
        </w:rPr>
        <w:lastRenderedPageBreak/>
        <w:t xml:space="preserve">Otázka: 4. Prosím označte, do jaké míry uplatňujete tyto principy formativního hodnocení:   </w:t>
      </w:r>
    </w:p>
    <w:p w14:paraId="5F784E5D" w14:textId="77777777" w:rsidR="005F3B7C" w:rsidRPr="000A54F7" w:rsidRDefault="005F3B7C" w:rsidP="000A54F7">
      <w:pPr>
        <w:jc w:val="both"/>
        <w:rPr>
          <w:lang w:val="cs-CZ"/>
        </w:rPr>
      </w:pPr>
      <w:r w:rsidRPr="000A54F7">
        <w:rPr>
          <w:rFonts w:ascii="Calibri" w:hAnsi="Calibri"/>
          <w:b/>
          <w:sz w:val="24"/>
          <w:lang w:val="cs-CZ"/>
        </w:rPr>
        <w:t>[4.8 Umožňuji žákům, aby se hodnotili navzájem a aby se učili zpětnou vazbu nejen dávat, ale i přijímat (vrstevnické hodnocení).]</w:t>
      </w:r>
    </w:p>
    <w:p w14:paraId="25632146" w14:textId="77777777" w:rsidR="005F3B7C" w:rsidRPr="000A54F7" w:rsidRDefault="005F3B7C" w:rsidP="005F3B7C">
      <w:pPr>
        <w:rPr>
          <w:lang w:val="cs-CZ"/>
        </w:rPr>
      </w:pPr>
      <w:r w:rsidRPr="000A54F7">
        <w:rPr>
          <w:noProof/>
          <w:lang w:val="cs-CZ"/>
        </w:rPr>
        <w:drawing>
          <wp:inline distT="0" distB="0" distL="0" distR="0" wp14:anchorId="4A75C023" wp14:editId="55520B16">
            <wp:extent cx="5943600" cy="2460443"/>
            <wp:effectExtent l="0" t="0" r="0" b="0"/>
            <wp:docPr id="964445081" name="Picture 15" descr="Obsah obrázku text, snímek obrazovky, kruh, diagram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4445081" name="Picture 15" descr="Obsah obrázku text, snímek obrazovky, kruh, diagram&#10;&#10;Obsah generovaný pomocí AI může být nesprávný.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604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004BF3" w14:textId="77777777" w:rsidR="005F3B7C" w:rsidRPr="000A54F7" w:rsidRDefault="005F3B7C" w:rsidP="005F3B7C">
      <w:pPr>
        <w:rPr>
          <w:lang w:val="cs-CZ"/>
        </w:rPr>
      </w:pPr>
    </w:p>
    <w:p w14:paraId="116E9B19" w14:textId="77777777" w:rsidR="005F3B7C" w:rsidRPr="000A54F7" w:rsidRDefault="005F3B7C" w:rsidP="000A54F7">
      <w:pPr>
        <w:contextualSpacing/>
        <w:jc w:val="both"/>
        <w:rPr>
          <w:rFonts w:ascii="Calibri" w:hAnsi="Calibri"/>
          <w:b/>
          <w:sz w:val="24"/>
          <w:lang w:val="cs-CZ"/>
        </w:rPr>
      </w:pPr>
      <w:r w:rsidRPr="000A54F7">
        <w:rPr>
          <w:rFonts w:ascii="Calibri" w:hAnsi="Calibri"/>
          <w:b/>
          <w:sz w:val="24"/>
          <w:lang w:val="cs-CZ"/>
        </w:rPr>
        <w:t xml:space="preserve">Otázka: 4. Prosím označte, do jaké míry uplatňujete tyto principy formativního hodnocení:   </w:t>
      </w:r>
    </w:p>
    <w:p w14:paraId="5B40BE2F" w14:textId="77777777" w:rsidR="005F3B7C" w:rsidRPr="000A54F7" w:rsidRDefault="005F3B7C" w:rsidP="005F3B7C">
      <w:pPr>
        <w:rPr>
          <w:lang w:val="cs-CZ"/>
        </w:rPr>
      </w:pPr>
      <w:r w:rsidRPr="000A54F7">
        <w:rPr>
          <w:rFonts w:ascii="Calibri" w:hAnsi="Calibri"/>
          <w:b/>
          <w:sz w:val="24"/>
          <w:lang w:val="cs-CZ"/>
        </w:rPr>
        <w:t>[4.9 Společně s žáky formulujeme kritéria, o které se bude hodnocení opírat.]</w:t>
      </w:r>
    </w:p>
    <w:p w14:paraId="5DCD0270" w14:textId="77777777" w:rsidR="005F3B7C" w:rsidRPr="000A54F7" w:rsidRDefault="005F3B7C" w:rsidP="005F3B7C">
      <w:pPr>
        <w:rPr>
          <w:lang w:val="cs-CZ"/>
        </w:rPr>
      </w:pPr>
      <w:r w:rsidRPr="000A54F7">
        <w:rPr>
          <w:noProof/>
          <w:lang w:val="cs-CZ"/>
        </w:rPr>
        <w:drawing>
          <wp:inline distT="0" distB="0" distL="0" distR="0" wp14:anchorId="45E00C9A" wp14:editId="4780334B">
            <wp:extent cx="5943600" cy="2460443"/>
            <wp:effectExtent l="0" t="0" r="0" b="0"/>
            <wp:docPr id="1553810023" name="Picture 16" descr="Obsah obrázku text, snímek obrazovky, diagram, Grafika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3810023" name="Picture 16" descr="Obsah obrázku text, snímek obrazovky, diagram, Grafika&#10;&#10;Obsah generovaný pomocí AI může být nesprávný.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604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E37C13" w14:textId="77777777" w:rsidR="005F3B7C" w:rsidRPr="000A54F7" w:rsidRDefault="005F3B7C" w:rsidP="005F3B7C">
      <w:pPr>
        <w:rPr>
          <w:lang w:val="cs-CZ"/>
        </w:rPr>
      </w:pPr>
    </w:p>
    <w:p w14:paraId="5E1BA244" w14:textId="77777777" w:rsidR="005F3B7C" w:rsidRPr="000A54F7" w:rsidRDefault="005F3B7C" w:rsidP="000A54F7">
      <w:pPr>
        <w:contextualSpacing/>
        <w:jc w:val="both"/>
        <w:rPr>
          <w:rFonts w:ascii="Calibri" w:hAnsi="Calibri"/>
          <w:b/>
          <w:sz w:val="24"/>
          <w:lang w:val="cs-CZ"/>
        </w:rPr>
      </w:pPr>
      <w:r w:rsidRPr="000A54F7">
        <w:rPr>
          <w:rFonts w:ascii="Calibri" w:hAnsi="Calibri"/>
          <w:b/>
          <w:sz w:val="24"/>
          <w:lang w:val="cs-CZ"/>
        </w:rPr>
        <w:lastRenderedPageBreak/>
        <w:t xml:space="preserve">Otázka: 4. Prosím označte, do jaké míry uplatňujete tyto principy formativního hodnocení:   </w:t>
      </w:r>
    </w:p>
    <w:p w14:paraId="652D01D6" w14:textId="77777777" w:rsidR="005F3B7C" w:rsidRPr="000A54F7" w:rsidRDefault="005F3B7C" w:rsidP="005F3B7C">
      <w:pPr>
        <w:rPr>
          <w:lang w:val="cs-CZ"/>
        </w:rPr>
      </w:pPr>
      <w:r w:rsidRPr="000A54F7">
        <w:rPr>
          <w:rFonts w:ascii="Calibri" w:hAnsi="Calibri"/>
          <w:b/>
          <w:sz w:val="24"/>
          <w:lang w:val="cs-CZ"/>
        </w:rPr>
        <w:t>[4.10 V průběhu vyučování zjišťuji momentální stav porozumění a zapojení žáků.]</w:t>
      </w:r>
    </w:p>
    <w:p w14:paraId="0AAC679B" w14:textId="77777777" w:rsidR="005F3B7C" w:rsidRPr="000A54F7" w:rsidRDefault="005F3B7C" w:rsidP="005F3B7C">
      <w:pPr>
        <w:rPr>
          <w:lang w:val="cs-CZ"/>
        </w:rPr>
      </w:pPr>
      <w:r w:rsidRPr="000A54F7">
        <w:rPr>
          <w:noProof/>
          <w:lang w:val="cs-CZ"/>
        </w:rPr>
        <w:drawing>
          <wp:inline distT="0" distB="0" distL="0" distR="0" wp14:anchorId="06DDADAD" wp14:editId="1C3C9818">
            <wp:extent cx="5943600" cy="2425810"/>
            <wp:effectExtent l="0" t="0" r="0" b="0"/>
            <wp:docPr id="17" name="Picture 17" descr="Obsah obrázku snímek obrazovky, text, Barevnost, kruh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 descr="Obsah obrázku snímek obrazovky, text, Barevnost, kruh&#10;&#10;Obsah generovaný pomocí AI může být nesprávný.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25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0F5843" w14:textId="77777777" w:rsidR="005F3B7C" w:rsidRPr="000A54F7" w:rsidRDefault="005F3B7C" w:rsidP="005F3B7C">
      <w:pPr>
        <w:rPr>
          <w:lang w:val="cs-CZ"/>
        </w:rPr>
      </w:pPr>
    </w:p>
    <w:p w14:paraId="4EB9C999" w14:textId="77777777" w:rsidR="005F3B7C" w:rsidRPr="000A54F7" w:rsidRDefault="005F3B7C" w:rsidP="000A54F7">
      <w:pPr>
        <w:contextualSpacing/>
        <w:jc w:val="both"/>
        <w:rPr>
          <w:rFonts w:ascii="Calibri" w:hAnsi="Calibri"/>
          <w:b/>
          <w:sz w:val="24"/>
          <w:lang w:val="cs-CZ"/>
        </w:rPr>
      </w:pPr>
      <w:r w:rsidRPr="000A54F7">
        <w:rPr>
          <w:rFonts w:ascii="Calibri" w:hAnsi="Calibri"/>
          <w:b/>
          <w:sz w:val="24"/>
          <w:lang w:val="cs-CZ"/>
        </w:rPr>
        <w:t xml:space="preserve">Otázka: 4. Prosím označte, do jaké míry uplatňujete tyto principy formativního hodnocení:   </w:t>
      </w:r>
    </w:p>
    <w:p w14:paraId="4877C275" w14:textId="77777777" w:rsidR="005F3B7C" w:rsidRPr="000A54F7" w:rsidRDefault="005F3B7C" w:rsidP="000A54F7">
      <w:pPr>
        <w:jc w:val="both"/>
        <w:rPr>
          <w:lang w:val="cs-CZ"/>
        </w:rPr>
      </w:pPr>
      <w:r w:rsidRPr="000A54F7">
        <w:rPr>
          <w:rFonts w:ascii="Calibri" w:hAnsi="Calibri"/>
          <w:b/>
          <w:sz w:val="24"/>
          <w:lang w:val="cs-CZ"/>
        </w:rPr>
        <w:t xml:space="preserve">[4.11 Pravidelně nabízím prostor pro reflexi, v </w:t>
      </w:r>
      <w:proofErr w:type="gramStart"/>
      <w:r w:rsidRPr="000A54F7">
        <w:rPr>
          <w:rFonts w:ascii="Calibri" w:hAnsi="Calibri"/>
          <w:b/>
          <w:sz w:val="24"/>
          <w:lang w:val="cs-CZ"/>
        </w:rPr>
        <w:t>rámci</w:t>
      </w:r>
      <w:proofErr w:type="gramEnd"/>
      <w:r w:rsidRPr="000A54F7">
        <w:rPr>
          <w:rFonts w:ascii="Calibri" w:hAnsi="Calibri"/>
          <w:b/>
          <w:sz w:val="24"/>
          <w:lang w:val="cs-CZ"/>
        </w:rPr>
        <w:t xml:space="preserve"> které žáci zhodnotí, kde se nachází na cestě k cíli, případně co jim pomáhá či brání jít dál.]</w:t>
      </w:r>
    </w:p>
    <w:p w14:paraId="356BCE1C" w14:textId="77777777" w:rsidR="005F3B7C" w:rsidRPr="000A54F7" w:rsidRDefault="005F3B7C" w:rsidP="005F3B7C">
      <w:pPr>
        <w:rPr>
          <w:lang w:val="cs-CZ"/>
        </w:rPr>
      </w:pPr>
      <w:r w:rsidRPr="000A54F7">
        <w:rPr>
          <w:noProof/>
          <w:lang w:val="cs-CZ"/>
        </w:rPr>
        <w:drawing>
          <wp:inline distT="0" distB="0" distL="0" distR="0" wp14:anchorId="558A2119" wp14:editId="5BA38E02">
            <wp:extent cx="5943600" cy="2460443"/>
            <wp:effectExtent l="0" t="0" r="0" b="0"/>
            <wp:docPr id="1848323968" name="Picture 18" descr="Obsah obrázku text, snímek obrazovky, kruh, Grafika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8323968" name="Picture 18" descr="Obsah obrázku text, snímek obrazovky, kruh, Grafika&#10;&#10;Obsah generovaný pomocí AI může být nesprávný.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604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CEC637" w14:textId="77777777" w:rsidR="005F3B7C" w:rsidRPr="000A54F7" w:rsidRDefault="005F3B7C" w:rsidP="005F3B7C">
      <w:pPr>
        <w:rPr>
          <w:lang w:val="cs-CZ"/>
        </w:rPr>
      </w:pPr>
    </w:p>
    <w:p w14:paraId="2E96EEBE" w14:textId="77777777" w:rsidR="005F3B7C" w:rsidRPr="000A54F7" w:rsidRDefault="005F3B7C" w:rsidP="000A54F7">
      <w:pPr>
        <w:contextualSpacing/>
        <w:jc w:val="both"/>
        <w:rPr>
          <w:rFonts w:ascii="Calibri" w:hAnsi="Calibri"/>
          <w:b/>
          <w:sz w:val="24"/>
          <w:lang w:val="cs-CZ"/>
        </w:rPr>
      </w:pPr>
      <w:r w:rsidRPr="000A54F7">
        <w:rPr>
          <w:rFonts w:ascii="Calibri" w:hAnsi="Calibri"/>
          <w:b/>
          <w:sz w:val="24"/>
          <w:lang w:val="cs-CZ"/>
        </w:rPr>
        <w:lastRenderedPageBreak/>
        <w:t xml:space="preserve">Otázka: 4. Prosím označte, do jaké míry uplatňujete tyto principy formativního hodnocení:   </w:t>
      </w:r>
    </w:p>
    <w:p w14:paraId="6F51C2CA" w14:textId="77777777" w:rsidR="005F3B7C" w:rsidRPr="000A54F7" w:rsidRDefault="005F3B7C" w:rsidP="000A54F7">
      <w:pPr>
        <w:jc w:val="both"/>
        <w:rPr>
          <w:lang w:val="cs-CZ"/>
        </w:rPr>
      </w:pPr>
      <w:r w:rsidRPr="000A54F7">
        <w:rPr>
          <w:rFonts w:ascii="Calibri" w:hAnsi="Calibri"/>
          <w:b/>
          <w:sz w:val="24"/>
          <w:lang w:val="cs-CZ"/>
        </w:rPr>
        <w:t>[4.12 Dávám žákům příležitost monitorovat svůj pokrok v kontextu dlouhodobých cílů.]</w:t>
      </w:r>
    </w:p>
    <w:p w14:paraId="2EAAC26F" w14:textId="77777777" w:rsidR="005F3B7C" w:rsidRPr="000A54F7" w:rsidRDefault="005F3B7C" w:rsidP="005F3B7C">
      <w:pPr>
        <w:rPr>
          <w:lang w:val="cs-CZ"/>
        </w:rPr>
      </w:pPr>
      <w:r w:rsidRPr="000A54F7">
        <w:rPr>
          <w:noProof/>
          <w:lang w:val="cs-CZ"/>
        </w:rPr>
        <w:drawing>
          <wp:inline distT="0" distB="0" distL="0" distR="0" wp14:anchorId="29421FC0" wp14:editId="2C8BD2E5">
            <wp:extent cx="5943600" cy="2460443"/>
            <wp:effectExtent l="0" t="0" r="0" b="0"/>
            <wp:docPr id="1952653524" name="Picture 19" descr="Obsah obrázku text, snímek obrazovky, kruh, diagram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2653524" name="Picture 19" descr="Obsah obrázku text, snímek obrazovky, kruh, diagram&#10;&#10;Obsah generovaný pomocí AI může být nesprávný.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604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F1EA53" w14:textId="77777777" w:rsidR="005F3B7C" w:rsidRPr="000A54F7" w:rsidRDefault="005F3B7C" w:rsidP="005F3B7C">
      <w:pPr>
        <w:rPr>
          <w:lang w:val="cs-CZ"/>
        </w:rPr>
      </w:pPr>
    </w:p>
    <w:p w14:paraId="46B74F5D" w14:textId="77777777" w:rsidR="005F3B7C" w:rsidRPr="000A54F7" w:rsidRDefault="005F3B7C" w:rsidP="000A54F7">
      <w:pPr>
        <w:jc w:val="both"/>
        <w:rPr>
          <w:lang w:val="cs-CZ"/>
        </w:rPr>
      </w:pPr>
      <w:r w:rsidRPr="000A54F7">
        <w:rPr>
          <w:rFonts w:ascii="Calibri" w:hAnsi="Calibri"/>
          <w:b/>
          <w:sz w:val="24"/>
          <w:lang w:val="cs-CZ"/>
        </w:rPr>
        <w:t>Otázka: 5. Prosím, označte, které níže uvedené aktivity formativního hodnocení plánujete ve svých hodinách v příštím školním roce intenzivněji uplatňovat, resp. posílit. (Označte všechny aktivity, které jsou pro Vás relevantní.)</w:t>
      </w:r>
    </w:p>
    <w:tbl>
      <w:tblPr>
        <w:tblStyle w:val="Mkatabulky"/>
        <w:tblW w:w="0" w:type="auto"/>
        <w:tblInd w:w="38" w:type="dxa"/>
        <w:tblLook w:val="04A0" w:firstRow="1" w:lastRow="0" w:firstColumn="1" w:lastColumn="0" w:noHBand="0" w:noVBand="1"/>
      </w:tblPr>
      <w:tblGrid>
        <w:gridCol w:w="535"/>
        <w:gridCol w:w="8283"/>
      </w:tblGrid>
      <w:tr w:rsidR="005F3B7C" w:rsidRPr="000A54F7" w14:paraId="09E440B1" w14:textId="77777777" w:rsidTr="00FC5333">
        <w:tc>
          <w:tcPr>
            <w:tcW w:w="354" w:type="dxa"/>
          </w:tcPr>
          <w:p w14:paraId="016C7B21" w14:textId="77777777" w:rsidR="005F3B7C" w:rsidRPr="000A54F7" w:rsidRDefault="005F3B7C" w:rsidP="00FC5333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>53x</w:t>
            </w:r>
          </w:p>
        </w:tc>
        <w:tc>
          <w:tcPr>
            <w:tcW w:w="8426" w:type="dxa"/>
          </w:tcPr>
          <w:p w14:paraId="39BC5A62" w14:textId="77777777" w:rsidR="005F3B7C" w:rsidRPr="000A54F7" w:rsidRDefault="005F3B7C" w:rsidP="00FC5333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>Snažím se do výuky zapojit všechny žáky, nejen několik nejaktivnějších (</w:t>
            </w:r>
            <w:proofErr w:type="spellStart"/>
            <w:r w:rsidRPr="000A54F7">
              <w:rPr>
                <w:rFonts w:asciiTheme="majorHAnsi" w:hAnsiTheme="majorHAnsi" w:cstheme="majorHAnsi"/>
                <w:lang w:val="cs-CZ"/>
              </w:rPr>
              <w:t>losovátka</w:t>
            </w:r>
            <w:proofErr w:type="spellEnd"/>
            <w:r w:rsidRPr="000A54F7">
              <w:rPr>
                <w:rFonts w:asciiTheme="majorHAnsi" w:hAnsiTheme="majorHAnsi" w:cstheme="majorHAnsi"/>
                <w:lang w:val="cs-CZ"/>
              </w:rPr>
              <w:t>, mazací tabulky, aplikace</w:t>
            </w:r>
            <w:proofErr w:type="gramStart"/>
            <w:r w:rsidRPr="000A54F7">
              <w:rPr>
                <w:rFonts w:asciiTheme="majorHAnsi" w:hAnsiTheme="majorHAnsi" w:cstheme="majorHAnsi"/>
                <w:lang w:val="cs-CZ"/>
              </w:rPr>
              <w:t xml:space="preserve"> ….</w:t>
            </w:r>
            <w:proofErr w:type="gramEnd"/>
            <w:r w:rsidRPr="000A54F7">
              <w:rPr>
                <w:rFonts w:asciiTheme="majorHAnsi" w:hAnsiTheme="majorHAnsi" w:cstheme="majorHAnsi"/>
                <w:lang w:val="cs-CZ"/>
              </w:rPr>
              <w:t>).</w:t>
            </w:r>
          </w:p>
        </w:tc>
      </w:tr>
      <w:tr w:rsidR="005F3B7C" w:rsidRPr="000A54F7" w14:paraId="6F28E445" w14:textId="77777777" w:rsidTr="00FC5333">
        <w:tc>
          <w:tcPr>
            <w:tcW w:w="354" w:type="dxa"/>
          </w:tcPr>
          <w:p w14:paraId="14927223" w14:textId="77777777" w:rsidR="005F3B7C" w:rsidRPr="000A54F7" w:rsidRDefault="005F3B7C" w:rsidP="00FC5333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>58x</w:t>
            </w:r>
          </w:p>
        </w:tc>
        <w:tc>
          <w:tcPr>
            <w:tcW w:w="8426" w:type="dxa"/>
          </w:tcPr>
          <w:p w14:paraId="51316628" w14:textId="77777777" w:rsidR="005F3B7C" w:rsidRPr="000A54F7" w:rsidRDefault="005F3B7C" w:rsidP="00FC5333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>Pátrám po příčinách (ne)úspěchu či (ne)zapojení, chybu chápeme jako příležitost k učení.</w:t>
            </w:r>
          </w:p>
        </w:tc>
      </w:tr>
      <w:tr w:rsidR="005F3B7C" w:rsidRPr="000A54F7" w14:paraId="6DEDED84" w14:textId="77777777" w:rsidTr="00FC5333">
        <w:tc>
          <w:tcPr>
            <w:tcW w:w="354" w:type="dxa"/>
          </w:tcPr>
          <w:p w14:paraId="0ECA1FCF" w14:textId="77777777" w:rsidR="005F3B7C" w:rsidRPr="000A54F7" w:rsidRDefault="005F3B7C" w:rsidP="00FC5333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>42x</w:t>
            </w:r>
          </w:p>
        </w:tc>
        <w:tc>
          <w:tcPr>
            <w:tcW w:w="8426" w:type="dxa"/>
          </w:tcPr>
          <w:p w14:paraId="7B32FBAC" w14:textId="77777777" w:rsidR="005F3B7C" w:rsidRPr="000A54F7" w:rsidRDefault="005F3B7C" w:rsidP="00FC5333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 xml:space="preserve">Pravidelně zjišťuji, co si žáci myslí o výuce a </w:t>
            </w:r>
            <w:proofErr w:type="gramStart"/>
            <w:r w:rsidRPr="000A54F7">
              <w:rPr>
                <w:rFonts w:asciiTheme="majorHAnsi" w:hAnsiTheme="majorHAnsi" w:cstheme="majorHAnsi"/>
                <w:lang w:val="cs-CZ"/>
              </w:rPr>
              <w:t>zda-</w:t>
            </w:r>
            <w:proofErr w:type="spellStart"/>
            <w:r w:rsidRPr="000A54F7">
              <w:rPr>
                <w:rFonts w:asciiTheme="majorHAnsi" w:hAnsiTheme="majorHAnsi" w:cstheme="majorHAnsi"/>
                <w:lang w:val="cs-CZ"/>
              </w:rPr>
              <w:t>li</w:t>
            </w:r>
            <w:proofErr w:type="spellEnd"/>
            <w:proofErr w:type="gramEnd"/>
            <w:r w:rsidRPr="000A54F7">
              <w:rPr>
                <w:rFonts w:asciiTheme="majorHAnsi" w:hAnsiTheme="majorHAnsi" w:cstheme="majorHAnsi"/>
                <w:lang w:val="cs-CZ"/>
              </w:rPr>
              <w:t xml:space="preserve"> jim pomáhá se posouvat k cíli. Nabízím jim možnost, dát nám zpětnou vazbu.</w:t>
            </w:r>
          </w:p>
        </w:tc>
      </w:tr>
      <w:tr w:rsidR="005F3B7C" w:rsidRPr="000A54F7" w14:paraId="18E61597" w14:textId="77777777" w:rsidTr="00FC5333">
        <w:tc>
          <w:tcPr>
            <w:tcW w:w="354" w:type="dxa"/>
          </w:tcPr>
          <w:p w14:paraId="5BBDE0DB" w14:textId="77777777" w:rsidR="005F3B7C" w:rsidRPr="000A54F7" w:rsidRDefault="005F3B7C" w:rsidP="00FC5333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>40x</w:t>
            </w:r>
          </w:p>
        </w:tc>
        <w:tc>
          <w:tcPr>
            <w:tcW w:w="8426" w:type="dxa"/>
          </w:tcPr>
          <w:p w14:paraId="1E680DCC" w14:textId="77777777" w:rsidR="005F3B7C" w:rsidRPr="000A54F7" w:rsidRDefault="005F3B7C" w:rsidP="00FC5333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>Hodnotím-li známkou, doprovodím ji slovní zpětnou vazbou (ústní či písemnou).</w:t>
            </w:r>
          </w:p>
        </w:tc>
      </w:tr>
      <w:tr w:rsidR="005F3B7C" w:rsidRPr="000A54F7" w14:paraId="53B692C7" w14:textId="77777777" w:rsidTr="00FC5333">
        <w:tc>
          <w:tcPr>
            <w:tcW w:w="354" w:type="dxa"/>
          </w:tcPr>
          <w:p w14:paraId="4DD70A76" w14:textId="77777777" w:rsidR="005F3B7C" w:rsidRPr="000A54F7" w:rsidRDefault="005F3B7C" w:rsidP="00FC5333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>25x</w:t>
            </w:r>
          </w:p>
        </w:tc>
        <w:tc>
          <w:tcPr>
            <w:tcW w:w="8426" w:type="dxa"/>
          </w:tcPr>
          <w:p w14:paraId="4DB92B15" w14:textId="77777777" w:rsidR="005F3B7C" w:rsidRPr="000A54F7" w:rsidRDefault="005F3B7C" w:rsidP="00FC5333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>Ve slovních hodnoceních používám popisnou zpětnou vazbu.</w:t>
            </w:r>
          </w:p>
        </w:tc>
      </w:tr>
      <w:tr w:rsidR="005F3B7C" w:rsidRPr="000A54F7" w14:paraId="5EF33450" w14:textId="77777777" w:rsidTr="00FC5333">
        <w:tc>
          <w:tcPr>
            <w:tcW w:w="354" w:type="dxa"/>
          </w:tcPr>
          <w:p w14:paraId="1E29C771" w14:textId="77777777" w:rsidR="005F3B7C" w:rsidRPr="000A54F7" w:rsidRDefault="005F3B7C" w:rsidP="00FC5333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>42x</w:t>
            </w:r>
          </w:p>
        </w:tc>
        <w:tc>
          <w:tcPr>
            <w:tcW w:w="8426" w:type="dxa"/>
          </w:tcPr>
          <w:p w14:paraId="43D50A26" w14:textId="77777777" w:rsidR="005F3B7C" w:rsidRPr="000A54F7" w:rsidRDefault="005F3B7C" w:rsidP="00FC5333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>Veškeré formy hodnocení opírám o jasná kritéria, která jsou žákům známa.</w:t>
            </w:r>
          </w:p>
        </w:tc>
      </w:tr>
      <w:tr w:rsidR="005F3B7C" w:rsidRPr="000A54F7" w14:paraId="2D1CE9DF" w14:textId="77777777" w:rsidTr="00FC5333">
        <w:tc>
          <w:tcPr>
            <w:tcW w:w="354" w:type="dxa"/>
          </w:tcPr>
          <w:p w14:paraId="332AB91B" w14:textId="77777777" w:rsidR="005F3B7C" w:rsidRPr="000A54F7" w:rsidRDefault="005F3B7C" w:rsidP="00FC5333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>41x</w:t>
            </w:r>
          </w:p>
        </w:tc>
        <w:tc>
          <w:tcPr>
            <w:tcW w:w="8426" w:type="dxa"/>
          </w:tcPr>
          <w:p w14:paraId="090C04B3" w14:textId="77777777" w:rsidR="005F3B7C" w:rsidRPr="000A54F7" w:rsidRDefault="005F3B7C" w:rsidP="00FC5333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>Posiluji u žáků nezávislost na nás dospělých tím, že jim umožním hodnotit sami sebe. Dávám příležitost k sebehodnocení.</w:t>
            </w:r>
          </w:p>
        </w:tc>
      </w:tr>
      <w:tr w:rsidR="005F3B7C" w:rsidRPr="000A54F7" w14:paraId="03985B1C" w14:textId="77777777" w:rsidTr="00FC5333">
        <w:tc>
          <w:tcPr>
            <w:tcW w:w="354" w:type="dxa"/>
          </w:tcPr>
          <w:p w14:paraId="4944D53F" w14:textId="77777777" w:rsidR="005F3B7C" w:rsidRPr="000A54F7" w:rsidRDefault="005F3B7C" w:rsidP="00FC5333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>42x</w:t>
            </w:r>
          </w:p>
        </w:tc>
        <w:tc>
          <w:tcPr>
            <w:tcW w:w="8426" w:type="dxa"/>
          </w:tcPr>
          <w:p w14:paraId="70B5A56E" w14:textId="77777777" w:rsidR="005F3B7C" w:rsidRPr="000A54F7" w:rsidRDefault="005F3B7C" w:rsidP="00FC5333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>Umožňuji žákům, aby se hodnotili navzájem a aby se učili zpětnou vazbu nejen dávat, ale i přijímat (vrstevnické hodnocení).</w:t>
            </w:r>
          </w:p>
        </w:tc>
      </w:tr>
      <w:tr w:rsidR="005F3B7C" w:rsidRPr="000A54F7" w14:paraId="30C38056" w14:textId="77777777" w:rsidTr="00FC5333">
        <w:tc>
          <w:tcPr>
            <w:tcW w:w="354" w:type="dxa"/>
          </w:tcPr>
          <w:p w14:paraId="06EBF540" w14:textId="77777777" w:rsidR="005F3B7C" w:rsidRPr="000A54F7" w:rsidRDefault="005F3B7C" w:rsidP="00FC5333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>26x</w:t>
            </w:r>
          </w:p>
        </w:tc>
        <w:tc>
          <w:tcPr>
            <w:tcW w:w="8426" w:type="dxa"/>
          </w:tcPr>
          <w:p w14:paraId="252C54F2" w14:textId="77777777" w:rsidR="005F3B7C" w:rsidRPr="000A54F7" w:rsidRDefault="005F3B7C" w:rsidP="00FC5333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>Společně s žáky formulujeme kritéria, o které se bude hodnocení opírat.</w:t>
            </w:r>
          </w:p>
        </w:tc>
      </w:tr>
      <w:tr w:rsidR="005F3B7C" w:rsidRPr="000A54F7" w14:paraId="3F7D71F0" w14:textId="77777777" w:rsidTr="00FC5333">
        <w:tc>
          <w:tcPr>
            <w:tcW w:w="354" w:type="dxa"/>
          </w:tcPr>
          <w:p w14:paraId="571F3477" w14:textId="77777777" w:rsidR="005F3B7C" w:rsidRPr="000A54F7" w:rsidRDefault="005F3B7C" w:rsidP="00FC5333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>46x</w:t>
            </w:r>
          </w:p>
        </w:tc>
        <w:tc>
          <w:tcPr>
            <w:tcW w:w="8426" w:type="dxa"/>
          </w:tcPr>
          <w:p w14:paraId="632C8F2C" w14:textId="77777777" w:rsidR="005F3B7C" w:rsidRPr="000A54F7" w:rsidRDefault="005F3B7C" w:rsidP="00FC5333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>V průběhu vyučování zjišťuji momentální stav porozumění a zapojení žáků.</w:t>
            </w:r>
          </w:p>
        </w:tc>
      </w:tr>
      <w:tr w:rsidR="005F3B7C" w:rsidRPr="000A54F7" w14:paraId="4978DF35" w14:textId="77777777" w:rsidTr="00FC5333">
        <w:tc>
          <w:tcPr>
            <w:tcW w:w="354" w:type="dxa"/>
          </w:tcPr>
          <w:p w14:paraId="4A88CDB1" w14:textId="77777777" w:rsidR="005F3B7C" w:rsidRPr="000A54F7" w:rsidRDefault="005F3B7C" w:rsidP="00FC5333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>33x</w:t>
            </w:r>
          </w:p>
        </w:tc>
        <w:tc>
          <w:tcPr>
            <w:tcW w:w="8426" w:type="dxa"/>
          </w:tcPr>
          <w:p w14:paraId="7D47E068" w14:textId="77777777" w:rsidR="005F3B7C" w:rsidRPr="000A54F7" w:rsidRDefault="005F3B7C" w:rsidP="00FC5333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 xml:space="preserve">Pravidelně nabízím prostor pro reflexi, v </w:t>
            </w:r>
            <w:proofErr w:type="gramStart"/>
            <w:r w:rsidRPr="000A54F7">
              <w:rPr>
                <w:rFonts w:asciiTheme="majorHAnsi" w:hAnsiTheme="majorHAnsi" w:cstheme="majorHAnsi"/>
                <w:lang w:val="cs-CZ"/>
              </w:rPr>
              <w:t>rámci</w:t>
            </w:r>
            <w:proofErr w:type="gramEnd"/>
            <w:r w:rsidRPr="000A54F7">
              <w:rPr>
                <w:rFonts w:asciiTheme="majorHAnsi" w:hAnsiTheme="majorHAnsi" w:cstheme="majorHAnsi"/>
                <w:lang w:val="cs-CZ"/>
              </w:rPr>
              <w:t xml:space="preserve"> které žáci zhodnotí, kde se nachází na cestě k cíli, případně co jim pomáhá či brání jít dál.</w:t>
            </w:r>
          </w:p>
        </w:tc>
      </w:tr>
      <w:tr w:rsidR="005F3B7C" w:rsidRPr="000A54F7" w14:paraId="581215C5" w14:textId="77777777" w:rsidTr="00FC5333">
        <w:tc>
          <w:tcPr>
            <w:tcW w:w="354" w:type="dxa"/>
          </w:tcPr>
          <w:p w14:paraId="3D17BD9C" w14:textId="77777777" w:rsidR="005F3B7C" w:rsidRPr="000A54F7" w:rsidRDefault="005F3B7C" w:rsidP="00FC5333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>25x</w:t>
            </w:r>
          </w:p>
        </w:tc>
        <w:tc>
          <w:tcPr>
            <w:tcW w:w="8426" w:type="dxa"/>
          </w:tcPr>
          <w:p w14:paraId="52D1DCD7" w14:textId="77777777" w:rsidR="005F3B7C" w:rsidRPr="000A54F7" w:rsidRDefault="005F3B7C" w:rsidP="00FC5333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>Dávám žákům příležitost monitorovat svůj pokrok v kontextu dlouhodobých cílů.</w:t>
            </w:r>
          </w:p>
        </w:tc>
      </w:tr>
    </w:tbl>
    <w:p w14:paraId="48DA1576" w14:textId="77777777" w:rsidR="005F3B7C" w:rsidRPr="000A54F7" w:rsidRDefault="005F3B7C" w:rsidP="005F3B7C">
      <w:pPr>
        <w:rPr>
          <w:lang w:val="cs-CZ"/>
        </w:rPr>
      </w:pPr>
    </w:p>
    <w:p w14:paraId="7176231C" w14:textId="77777777" w:rsidR="005F3B7C" w:rsidRPr="000A54F7" w:rsidRDefault="005F3B7C" w:rsidP="000A54F7">
      <w:pPr>
        <w:jc w:val="both"/>
        <w:rPr>
          <w:lang w:val="cs-CZ"/>
        </w:rPr>
      </w:pPr>
      <w:r w:rsidRPr="000A54F7">
        <w:rPr>
          <w:rFonts w:ascii="Calibri" w:hAnsi="Calibri"/>
          <w:b/>
          <w:sz w:val="24"/>
          <w:lang w:val="cs-CZ"/>
        </w:rPr>
        <w:lastRenderedPageBreak/>
        <w:t xml:space="preserve">Otázka: 6. Do jaké míry splnil workshop Vaše očekávání v oblasti formativního hodnocení? </w:t>
      </w:r>
    </w:p>
    <w:p w14:paraId="5C2DE1CE" w14:textId="77777777" w:rsidR="005F3B7C" w:rsidRPr="000A54F7" w:rsidRDefault="005F3B7C" w:rsidP="005F3B7C">
      <w:pPr>
        <w:rPr>
          <w:lang w:val="cs-CZ"/>
        </w:rPr>
      </w:pPr>
      <w:r w:rsidRPr="000A54F7">
        <w:rPr>
          <w:noProof/>
          <w:lang w:val="cs-CZ"/>
        </w:rPr>
        <w:drawing>
          <wp:inline distT="0" distB="0" distL="0" distR="0" wp14:anchorId="7DAC6C65" wp14:editId="0B2671D0">
            <wp:extent cx="5943600" cy="2394751"/>
            <wp:effectExtent l="0" t="0" r="0" b="0"/>
            <wp:docPr id="781365362" name="Picture 20" descr="Obsah obrázku text, snímek obrazovky, kruh, diagram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1365362" name="Picture 20" descr="Obsah obrázku text, snímek obrazovky, kruh, diagram&#10;&#10;Obsah generovaný pomocí AI může být nesprávný.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947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3C86C2" w14:textId="77777777" w:rsidR="005F3B7C" w:rsidRPr="000A54F7" w:rsidRDefault="005F3B7C" w:rsidP="005F3B7C">
      <w:pPr>
        <w:rPr>
          <w:lang w:val="cs-CZ"/>
        </w:rPr>
      </w:pPr>
    </w:p>
    <w:p w14:paraId="180AA209" w14:textId="77777777" w:rsidR="005F3B7C" w:rsidRPr="000A54F7" w:rsidRDefault="005F3B7C" w:rsidP="005F3B7C">
      <w:pPr>
        <w:rPr>
          <w:lang w:val="cs-CZ"/>
        </w:rPr>
      </w:pPr>
      <w:r w:rsidRPr="000A54F7">
        <w:rPr>
          <w:rFonts w:ascii="Calibri" w:hAnsi="Calibri"/>
          <w:b/>
          <w:sz w:val="24"/>
          <w:lang w:val="cs-CZ"/>
        </w:rPr>
        <w:t xml:space="preserve">Otázka: 6.1 Pokud jste odpověděl/a „spíše nesplnil/nesplnil“, uveďte, prosím, důvod: </w:t>
      </w:r>
    </w:p>
    <w:p w14:paraId="6AF6F9C6" w14:textId="77777777" w:rsidR="005F3B7C" w:rsidRPr="000A54F7" w:rsidRDefault="005F3B7C" w:rsidP="005F3B7C">
      <w:pPr>
        <w:pStyle w:val="Odstavecseseznamem"/>
        <w:numPr>
          <w:ilvl w:val="0"/>
          <w:numId w:val="12"/>
        </w:numPr>
        <w:rPr>
          <w:lang w:val="cs-CZ"/>
        </w:rPr>
      </w:pPr>
      <w:r w:rsidRPr="000A54F7">
        <w:rPr>
          <w:lang w:val="cs-CZ"/>
        </w:rPr>
        <w:t>Bez korekce odpovědí</w:t>
      </w:r>
    </w:p>
    <w:tbl>
      <w:tblPr>
        <w:tblStyle w:val="Mkatabulky"/>
        <w:tblW w:w="0" w:type="auto"/>
        <w:tblInd w:w="38" w:type="dxa"/>
        <w:tblLook w:val="04A0" w:firstRow="1" w:lastRow="0" w:firstColumn="1" w:lastColumn="0" w:noHBand="0" w:noVBand="1"/>
      </w:tblPr>
      <w:tblGrid>
        <w:gridCol w:w="8780"/>
      </w:tblGrid>
      <w:tr w:rsidR="005F3B7C" w:rsidRPr="000A54F7" w14:paraId="6768CC11" w14:textId="77777777" w:rsidTr="00FC5333">
        <w:tc>
          <w:tcPr>
            <w:tcW w:w="8780" w:type="dxa"/>
          </w:tcPr>
          <w:p w14:paraId="1FD91E36" w14:textId="77777777" w:rsidR="005F3B7C" w:rsidRPr="000A54F7" w:rsidRDefault="005F3B7C" w:rsidP="00FC5333">
            <w:pPr>
              <w:rPr>
                <w:lang w:val="cs-CZ"/>
              </w:rPr>
            </w:pPr>
            <w:r w:rsidRPr="000A54F7">
              <w:rPr>
                <w:rFonts w:ascii="Calibri" w:hAnsi="Calibri"/>
                <w:sz w:val="24"/>
                <w:lang w:val="cs-CZ"/>
              </w:rPr>
              <w:t xml:space="preserve">Byl motivační, byly výborně zodpovězeny dotazy, lektorka se snažila najít pro každého určitou cestu. </w:t>
            </w:r>
          </w:p>
        </w:tc>
      </w:tr>
      <w:tr w:rsidR="005F3B7C" w:rsidRPr="000A54F7" w14:paraId="7DB3395A" w14:textId="77777777" w:rsidTr="00FC5333">
        <w:tc>
          <w:tcPr>
            <w:tcW w:w="8780" w:type="dxa"/>
          </w:tcPr>
          <w:p w14:paraId="3A6988D5" w14:textId="77777777" w:rsidR="005F3B7C" w:rsidRPr="000A54F7" w:rsidRDefault="005F3B7C" w:rsidP="00FC5333">
            <w:pPr>
              <w:rPr>
                <w:lang w:val="cs-CZ"/>
              </w:rPr>
            </w:pPr>
            <w:r w:rsidRPr="000A54F7">
              <w:rPr>
                <w:rFonts w:ascii="Calibri" w:hAnsi="Calibri"/>
                <w:sz w:val="24"/>
                <w:lang w:val="cs-CZ"/>
              </w:rPr>
              <w:t>aktivit je mnoho, je z čeho vybírat, nyní vyzkoušet a zapojit aktivně do výuky</w:t>
            </w:r>
          </w:p>
        </w:tc>
      </w:tr>
    </w:tbl>
    <w:p w14:paraId="5FAC3A10" w14:textId="77777777" w:rsidR="005F3B7C" w:rsidRPr="000A54F7" w:rsidRDefault="005F3B7C" w:rsidP="005F3B7C">
      <w:pPr>
        <w:rPr>
          <w:lang w:val="cs-CZ"/>
        </w:rPr>
      </w:pPr>
    </w:p>
    <w:p w14:paraId="6D3C6821" w14:textId="77777777" w:rsidR="005F3B7C" w:rsidRPr="000A54F7" w:rsidRDefault="005F3B7C" w:rsidP="005F3B7C">
      <w:pPr>
        <w:rPr>
          <w:lang w:val="cs-CZ"/>
        </w:rPr>
      </w:pPr>
      <w:r w:rsidRPr="000A54F7">
        <w:rPr>
          <w:rFonts w:ascii="Calibri" w:hAnsi="Calibri"/>
          <w:b/>
          <w:sz w:val="24"/>
          <w:lang w:val="cs-CZ"/>
        </w:rPr>
        <w:t xml:space="preserve">Otázka: 7. Do jaké míry odpovídal obsah workshopu Vašim potřebám? </w:t>
      </w:r>
    </w:p>
    <w:p w14:paraId="41739E8B" w14:textId="77777777" w:rsidR="005F3B7C" w:rsidRPr="000A54F7" w:rsidRDefault="005F3B7C" w:rsidP="005F3B7C">
      <w:pPr>
        <w:rPr>
          <w:lang w:val="cs-CZ"/>
        </w:rPr>
      </w:pPr>
      <w:r w:rsidRPr="000A54F7">
        <w:rPr>
          <w:noProof/>
          <w:lang w:val="cs-CZ"/>
        </w:rPr>
        <w:drawing>
          <wp:inline distT="0" distB="0" distL="0" distR="0" wp14:anchorId="2CE0F0E7" wp14:editId="5CE8EB23">
            <wp:extent cx="5943600" cy="2305228"/>
            <wp:effectExtent l="0" t="0" r="0" b="0"/>
            <wp:docPr id="68010905" name="Picture 21" descr="Obsah obrázku text, snímek obrazovky, Grafika, kruh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010905" name="Picture 21" descr="Obsah obrázku text, snímek obrazovky, Grafika, kruh&#10;&#10;Obsah generovaný pomocí AI může být nesprávný.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052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960B59" w14:textId="77777777" w:rsidR="005F3B7C" w:rsidRPr="000A54F7" w:rsidRDefault="005F3B7C" w:rsidP="005F3B7C">
      <w:pPr>
        <w:rPr>
          <w:lang w:val="cs-CZ"/>
        </w:rPr>
      </w:pPr>
    </w:p>
    <w:p w14:paraId="163E0870" w14:textId="77777777" w:rsidR="005F3B7C" w:rsidRPr="000A54F7" w:rsidRDefault="005F3B7C" w:rsidP="000A54F7">
      <w:pPr>
        <w:jc w:val="both"/>
        <w:rPr>
          <w:lang w:val="cs-CZ"/>
        </w:rPr>
      </w:pPr>
      <w:r w:rsidRPr="000A54F7">
        <w:rPr>
          <w:rFonts w:ascii="Calibri" w:hAnsi="Calibri"/>
          <w:b/>
          <w:sz w:val="24"/>
          <w:lang w:val="cs-CZ"/>
        </w:rPr>
        <w:lastRenderedPageBreak/>
        <w:t xml:space="preserve">Otázka: 7.1 Pokud jste odpověděl/a „spíše odpovídal/odpovídal“, uveďte, prosím, jaké Vaše potřeby seminář naplnil: </w:t>
      </w:r>
    </w:p>
    <w:tbl>
      <w:tblPr>
        <w:tblStyle w:val="Mkatabulky"/>
        <w:tblW w:w="0" w:type="auto"/>
        <w:tblInd w:w="38" w:type="dxa"/>
        <w:tblLook w:val="04A0" w:firstRow="1" w:lastRow="0" w:firstColumn="1" w:lastColumn="0" w:noHBand="0" w:noVBand="1"/>
      </w:tblPr>
      <w:tblGrid>
        <w:gridCol w:w="535"/>
        <w:gridCol w:w="8283"/>
      </w:tblGrid>
      <w:tr w:rsidR="005F3B7C" w:rsidRPr="000A54F7" w14:paraId="22648EA2" w14:textId="77777777" w:rsidTr="00FC5333">
        <w:tc>
          <w:tcPr>
            <w:tcW w:w="496" w:type="dxa"/>
          </w:tcPr>
          <w:p w14:paraId="64D65F84" w14:textId="77777777" w:rsidR="005F3B7C" w:rsidRPr="000A54F7" w:rsidRDefault="005F3B7C" w:rsidP="00FC5333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>10x</w:t>
            </w:r>
          </w:p>
        </w:tc>
        <w:tc>
          <w:tcPr>
            <w:tcW w:w="8284" w:type="dxa"/>
          </w:tcPr>
          <w:p w14:paraId="0F1B38F3" w14:textId="77777777" w:rsidR="005F3B7C" w:rsidRPr="000A54F7" w:rsidRDefault="005F3B7C" w:rsidP="00FC5333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>Praktické ukázky a konkrétní metody formativního hodnocení</w:t>
            </w:r>
          </w:p>
        </w:tc>
      </w:tr>
      <w:tr w:rsidR="005F3B7C" w:rsidRPr="000A54F7" w14:paraId="5F2D53B0" w14:textId="77777777" w:rsidTr="00FC5333">
        <w:tc>
          <w:tcPr>
            <w:tcW w:w="496" w:type="dxa"/>
          </w:tcPr>
          <w:p w14:paraId="06C093DA" w14:textId="77777777" w:rsidR="005F3B7C" w:rsidRPr="000A54F7" w:rsidRDefault="005F3B7C" w:rsidP="00FC5333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>4x</w:t>
            </w:r>
          </w:p>
        </w:tc>
        <w:tc>
          <w:tcPr>
            <w:tcW w:w="8284" w:type="dxa"/>
          </w:tcPr>
          <w:p w14:paraId="24F4D21C" w14:textId="77777777" w:rsidR="005F3B7C" w:rsidRPr="000A54F7" w:rsidRDefault="005F3B7C" w:rsidP="00FC5333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>Potvrzení správného směru a posílení přesvědčení</w:t>
            </w:r>
          </w:p>
        </w:tc>
      </w:tr>
      <w:tr w:rsidR="005F3B7C" w:rsidRPr="000A54F7" w14:paraId="3F7D8B60" w14:textId="77777777" w:rsidTr="00FC5333">
        <w:tc>
          <w:tcPr>
            <w:tcW w:w="496" w:type="dxa"/>
          </w:tcPr>
          <w:p w14:paraId="68F066C5" w14:textId="77777777" w:rsidR="005F3B7C" w:rsidRPr="000A54F7" w:rsidRDefault="005F3B7C" w:rsidP="00FC5333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>7x</w:t>
            </w:r>
          </w:p>
        </w:tc>
        <w:tc>
          <w:tcPr>
            <w:tcW w:w="8284" w:type="dxa"/>
          </w:tcPr>
          <w:p w14:paraId="69A3799E" w14:textId="77777777" w:rsidR="005F3B7C" w:rsidRPr="000A54F7" w:rsidRDefault="005F3B7C" w:rsidP="00FC5333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>Ujasnění pojmů a principů formativního hodnocení</w:t>
            </w:r>
          </w:p>
        </w:tc>
      </w:tr>
      <w:tr w:rsidR="005F3B7C" w:rsidRPr="000A54F7" w14:paraId="792E99BF" w14:textId="77777777" w:rsidTr="00FC5333">
        <w:tc>
          <w:tcPr>
            <w:tcW w:w="496" w:type="dxa"/>
          </w:tcPr>
          <w:p w14:paraId="4E58A7B5" w14:textId="77777777" w:rsidR="005F3B7C" w:rsidRPr="000A54F7" w:rsidRDefault="005F3B7C" w:rsidP="00FC5333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>5x</w:t>
            </w:r>
          </w:p>
        </w:tc>
        <w:tc>
          <w:tcPr>
            <w:tcW w:w="8284" w:type="dxa"/>
          </w:tcPr>
          <w:p w14:paraId="3A26AFAF" w14:textId="77777777" w:rsidR="005F3B7C" w:rsidRPr="000A54F7" w:rsidRDefault="005F3B7C" w:rsidP="00FC5333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>Nové nápady a inspirace pro výuku</w:t>
            </w:r>
          </w:p>
        </w:tc>
      </w:tr>
    </w:tbl>
    <w:p w14:paraId="0BCD380A" w14:textId="77777777" w:rsidR="005F3B7C" w:rsidRPr="000A54F7" w:rsidRDefault="005F3B7C" w:rsidP="005F3B7C">
      <w:pPr>
        <w:rPr>
          <w:lang w:val="cs-CZ"/>
        </w:rPr>
      </w:pPr>
    </w:p>
    <w:p w14:paraId="5AEB90A7" w14:textId="77777777" w:rsidR="005F3B7C" w:rsidRPr="000A54F7" w:rsidRDefault="005F3B7C" w:rsidP="000A54F7">
      <w:pPr>
        <w:jc w:val="both"/>
        <w:rPr>
          <w:lang w:val="cs-CZ"/>
        </w:rPr>
      </w:pPr>
      <w:r w:rsidRPr="000A54F7">
        <w:rPr>
          <w:rFonts w:ascii="Calibri" w:hAnsi="Calibri"/>
          <w:b/>
          <w:sz w:val="24"/>
          <w:lang w:val="cs-CZ"/>
        </w:rPr>
        <w:t xml:space="preserve">Otázka: 8. Do jaké míry aktuálně využíváte nabyté poznatky ve své školní praxi, resp. při hodnocení žáků? </w:t>
      </w:r>
    </w:p>
    <w:p w14:paraId="1A193947" w14:textId="77777777" w:rsidR="005F3B7C" w:rsidRPr="000A54F7" w:rsidRDefault="005F3B7C" w:rsidP="005F3B7C">
      <w:pPr>
        <w:rPr>
          <w:lang w:val="cs-CZ"/>
        </w:rPr>
      </w:pPr>
      <w:r w:rsidRPr="000A54F7">
        <w:rPr>
          <w:noProof/>
          <w:lang w:val="cs-CZ"/>
        </w:rPr>
        <w:drawing>
          <wp:inline distT="0" distB="0" distL="0" distR="0" wp14:anchorId="6451B57C" wp14:editId="582DD04E">
            <wp:extent cx="5943600" cy="2310627"/>
            <wp:effectExtent l="0" t="0" r="0" b="0"/>
            <wp:docPr id="22" name="Picture 22" descr="Obsah obrázku text, snímek obrazovky, Grafika, kruh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22" descr="Obsah obrázku text, snímek obrazovky, Grafika, kruh&#10;&#10;Obsah generovaný pomocí AI může být nesprávný.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106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B70DC4" w14:textId="77777777" w:rsidR="005F3B7C" w:rsidRPr="000A54F7" w:rsidRDefault="005F3B7C" w:rsidP="005F3B7C">
      <w:pPr>
        <w:rPr>
          <w:lang w:val="cs-CZ"/>
        </w:rPr>
      </w:pPr>
    </w:p>
    <w:p w14:paraId="0D980228" w14:textId="77777777" w:rsidR="005F3B7C" w:rsidRPr="000A54F7" w:rsidRDefault="005F3B7C" w:rsidP="000A54F7">
      <w:pPr>
        <w:jc w:val="both"/>
        <w:rPr>
          <w:lang w:val="cs-CZ"/>
        </w:rPr>
      </w:pPr>
      <w:r w:rsidRPr="000A54F7">
        <w:rPr>
          <w:rFonts w:ascii="Calibri" w:hAnsi="Calibri"/>
          <w:b/>
          <w:sz w:val="24"/>
          <w:lang w:val="cs-CZ"/>
        </w:rPr>
        <w:t xml:space="preserve">Otázka: 8.1 Pokud jste odpověděl/a „spíše nevyužívám/nevyužívám“, uveďte, prosím, důvod: </w:t>
      </w:r>
    </w:p>
    <w:p w14:paraId="1B9765DE" w14:textId="77777777" w:rsidR="005F3B7C" w:rsidRPr="000A54F7" w:rsidRDefault="005F3B7C" w:rsidP="005F3B7C">
      <w:pPr>
        <w:pStyle w:val="Odstavecseseznamem"/>
        <w:numPr>
          <w:ilvl w:val="0"/>
          <w:numId w:val="12"/>
        </w:numPr>
        <w:rPr>
          <w:rFonts w:ascii="Calibri" w:hAnsi="Calibri"/>
          <w:sz w:val="24"/>
          <w:lang w:val="cs-CZ"/>
        </w:rPr>
      </w:pPr>
      <w:r w:rsidRPr="000A54F7">
        <w:rPr>
          <w:rFonts w:ascii="Calibri" w:hAnsi="Calibri"/>
          <w:sz w:val="24"/>
          <w:lang w:val="cs-CZ"/>
        </w:rPr>
        <w:t>Bez korekce odpovědí</w:t>
      </w:r>
    </w:p>
    <w:tbl>
      <w:tblPr>
        <w:tblStyle w:val="Mkatabulky"/>
        <w:tblW w:w="0" w:type="auto"/>
        <w:tblInd w:w="38" w:type="dxa"/>
        <w:tblLook w:val="04A0" w:firstRow="1" w:lastRow="0" w:firstColumn="1" w:lastColumn="0" w:noHBand="0" w:noVBand="1"/>
      </w:tblPr>
      <w:tblGrid>
        <w:gridCol w:w="8780"/>
      </w:tblGrid>
      <w:tr w:rsidR="005F3B7C" w:rsidRPr="000A54F7" w14:paraId="1765E96A" w14:textId="77777777" w:rsidTr="00FC5333">
        <w:tc>
          <w:tcPr>
            <w:tcW w:w="8780" w:type="dxa"/>
          </w:tcPr>
          <w:p w14:paraId="1A2BA501" w14:textId="77777777" w:rsidR="005F3B7C" w:rsidRPr="000A54F7" w:rsidRDefault="005F3B7C" w:rsidP="00FC5333">
            <w:pPr>
              <w:rPr>
                <w:lang w:val="cs-CZ"/>
              </w:rPr>
            </w:pPr>
            <w:r w:rsidRPr="000A54F7">
              <w:rPr>
                <w:rFonts w:ascii="Calibri" w:hAnsi="Calibri"/>
                <w:sz w:val="24"/>
                <w:lang w:val="cs-CZ"/>
              </w:rPr>
              <w:t>Školení pro mě nepřineslo žádnou zásadní novinku.</w:t>
            </w:r>
          </w:p>
        </w:tc>
      </w:tr>
    </w:tbl>
    <w:p w14:paraId="3BB83703" w14:textId="77777777" w:rsidR="005F3B7C" w:rsidRPr="000A54F7" w:rsidRDefault="005F3B7C" w:rsidP="005F3B7C">
      <w:pPr>
        <w:rPr>
          <w:lang w:val="cs-CZ"/>
        </w:rPr>
      </w:pPr>
    </w:p>
    <w:p w14:paraId="25234E13" w14:textId="77777777" w:rsidR="005F3B7C" w:rsidRPr="000A54F7" w:rsidRDefault="005F3B7C" w:rsidP="005F3B7C">
      <w:pPr>
        <w:rPr>
          <w:lang w:val="cs-CZ"/>
        </w:rPr>
      </w:pPr>
    </w:p>
    <w:p w14:paraId="5676FC87" w14:textId="77777777" w:rsidR="005F3B7C" w:rsidRPr="000A54F7" w:rsidRDefault="005F3B7C" w:rsidP="005F3B7C">
      <w:pPr>
        <w:rPr>
          <w:lang w:val="cs-CZ"/>
        </w:rPr>
      </w:pPr>
      <w:r w:rsidRPr="000A54F7">
        <w:rPr>
          <w:rFonts w:ascii="Calibri" w:hAnsi="Calibri"/>
          <w:b/>
          <w:sz w:val="24"/>
          <w:lang w:val="cs-CZ"/>
        </w:rPr>
        <w:t xml:space="preserve">Otázka: 8.2 Pokud jste odpověděl/a „využívám/spíše využívám“, uveďte, prosím, co </w:t>
      </w:r>
    </w:p>
    <w:tbl>
      <w:tblPr>
        <w:tblStyle w:val="Mkatabulky"/>
        <w:tblW w:w="0" w:type="auto"/>
        <w:tblInd w:w="38" w:type="dxa"/>
        <w:tblLook w:val="04A0" w:firstRow="1" w:lastRow="0" w:firstColumn="1" w:lastColumn="0" w:noHBand="0" w:noVBand="1"/>
      </w:tblPr>
      <w:tblGrid>
        <w:gridCol w:w="535"/>
        <w:gridCol w:w="8283"/>
      </w:tblGrid>
      <w:tr w:rsidR="005F3B7C" w:rsidRPr="000A54F7" w14:paraId="0857C644" w14:textId="77777777" w:rsidTr="00FC5333">
        <w:tc>
          <w:tcPr>
            <w:tcW w:w="496" w:type="dxa"/>
          </w:tcPr>
          <w:p w14:paraId="2DC2A7C7" w14:textId="77777777" w:rsidR="005F3B7C" w:rsidRPr="000A54F7" w:rsidRDefault="005F3B7C" w:rsidP="00FC5333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>7x</w:t>
            </w:r>
          </w:p>
        </w:tc>
        <w:tc>
          <w:tcPr>
            <w:tcW w:w="8284" w:type="dxa"/>
          </w:tcPr>
          <w:p w14:paraId="1FAB43E1" w14:textId="77777777" w:rsidR="005F3B7C" w:rsidRPr="000A54F7" w:rsidRDefault="005F3B7C" w:rsidP="00FC5333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>Tvorba a využití jasných kritérií hodnocení</w:t>
            </w:r>
          </w:p>
        </w:tc>
      </w:tr>
      <w:tr w:rsidR="005F3B7C" w:rsidRPr="000A54F7" w14:paraId="690CE99F" w14:textId="77777777" w:rsidTr="00FC5333">
        <w:tc>
          <w:tcPr>
            <w:tcW w:w="496" w:type="dxa"/>
          </w:tcPr>
          <w:p w14:paraId="2A5DC2AC" w14:textId="77777777" w:rsidR="005F3B7C" w:rsidRPr="000A54F7" w:rsidRDefault="005F3B7C" w:rsidP="00FC5333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>8x</w:t>
            </w:r>
          </w:p>
        </w:tc>
        <w:tc>
          <w:tcPr>
            <w:tcW w:w="8284" w:type="dxa"/>
          </w:tcPr>
          <w:p w14:paraId="6A01FB27" w14:textId="77777777" w:rsidR="005F3B7C" w:rsidRPr="000A54F7" w:rsidRDefault="005F3B7C" w:rsidP="00FC5333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>Aktivizační metody a zapojení všech žáků</w:t>
            </w:r>
          </w:p>
        </w:tc>
      </w:tr>
      <w:tr w:rsidR="005F3B7C" w:rsidRPr="000A54F7" w14:paraId="7B2537F4" w14:textId="77777777" w:rsidTr="00FC5333">
        <w:tc>
          <w:tcPr>
            <w:tcW w:w="496" w:type="dxa"/>
          </w:tcPr>
          <w:p w14:paraId="2F6B6C87" w14:textId="77777777" w:rsidR="005F3B7C" w:rsidRPr="000A54F7" w:rsidRDefault="005F3B7C" w:rsidP="00FC5333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>11x</w:t>
            </w:r>
          </w:p>
        </w:tc>
        <w:tc>
          <w:tcPr>
            <w:tcW w:w="8284" w:type="dxa"/>
          </w:tcPr>
          <w:p w14:paraId="472F42DF" w14:textId="77777777" w:rsidR="005F3B7C" w:rsidRPr="000A54F7" w:rsidRDefault="005F3B7C" w:rsidP="00FC5333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>Praktické konkrétní nástroje a tipy</w:t>
            </w:r>
          </w:p>
        </w:tc>
      </w:tr>
      <w:tr w:rsidR="005F3B7C" w:rsidRPr="000A54F7" w14:paraId="2D48B2F2" w14:textId="77777777" w:rsidTr="00FC5333">
        <w:tc>
          <w:tcPr>
            <w:tcW w:w="496" w:type="dxa"/>
          </w:tcPr>
          <w:p w14:paraId="5DE08EC3" w14:textId="77777777" w:rsidR="005F3B7C" w:rsidRPr="000A54F7" w:rsidRDefault="005F3B7C" w:rsidP="00FC5333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>5x</w:t>
            </w:r>
          </w:p>
        </w:tc>
        <w:tc>
          <w:tcPr>
            <w:tcW w:w="8284" w:type="dxa"/>
          </w:tcPr>
          <w:p w14:paraId="0AD1CA40" w14:textId="77777777" w:rsidR="005F3B7C" w:rsidRPr="000A54F7" w:rsidRDefault="005F3B7C" w:rsidP="00FC5333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>Sebehodnocení a podíl žáků na vlastním učení</w:t>
            </w:r>
          </w:p>
        </w:tc>
      </w:tr>
      <w:tr w:rsidR="005F3B7C" w:rsidRPr="000A54F7" w14:paraId="2695EC10" w14:textId="77777777" w:rsidTr="00FC5333">
        <w:tc>
          <w:tcPr>
            <w:tcW w:w="496" w:type="dxa"/>
          </w:tcPr>
          <w:p w14:paraId="5905C282" w14:textId="77777777" w:rsidR="005F3B7C" w:rsidRPr="000A54F7" w:rsidRDefault="005F3B7C" w:rsidP="00FC5333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>5x</w:t>
            </w:r>
          </w:p>
        </w:tc>
        <w:tc>
          <w:tcPr>
            <w:tcW w:w="8284" w:type="dxa"/>
          </w:tcPr>
          <w:p w14:paraId="4D03D1D6" w14:textId="77777777" w:rsidR="005F3B7C" w:rsidRPr="000A54F7" w:rsidRDefault="005F3B7C" w:rsidP="00FC5333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>Zavedení formativního hodnocení do praxe a jeho častější využívání</w:t>
            </w:r>
          </w:p>
        </w:tc>
      </w:tr>
    </w:tbl>
    <w:p w14:paraId="608DFC2D" w14:textId="77777777" w:rsidR="005F3B7C" w:rsidRPr="000A54F7" w:rsidRDefault="005F3B7C" w:rsidP="005F3B7C">
      <w:pPr>
        <w:rPr>
          <w:rFonts w:asciiTheme="majorHAnsi" w:hAnsiTheme="majorHAnsi" w:cstheme="majorHAnsi"/>
          <w:lang w:val="cs-CZ"/>
        </w:rPr>
      </w:pPr>
    </w:p>
    <w:p w14:paraId="009F533C" w14:textId="77777777" w:rsidR="005F3B7C" w:rsidRPr="000A54F7" w:rsidRDefault="005F3B7C" w:rsidP="000A54F7">
      <w:pPr>
        <w:jc w:val="both"/>
        <w:rPr>
          <w:lang w:val="cs-CZ"/>
        </w:rPr>
      </w:pPr>
      <w:r w:rsidRPr="000A54F7">
        <w:rPr>
          <w:rFonts w:ascii="Calibri" w:hAnsi="Calibri"/>
          <w:b/>
          <w:sz w:val="24"/>
          <w:lang w:val="cs-CZ"/>
        </w:rPr>
        <w:t xml:space="preserve">Otázka: 9. Prosím, odhadněte, do jaké míry budete využívat formativní hodnocení v budoucím školním roce (tj. ve školním roce 2025/2026), resp. jaký je plánovaný rozsah formativního hodnocení ve Vašem přístupu k hodnocení žáků? (Označte odhadovanou míru). </w:t>
      </w:r>
    </w:p>
    <w:p w14:paraId="7B48CF47" w14:textId="77777777" w:rsidR="005F3B7C" w:rsidRPr="000A54F7" w:rsidRDefault="005F3B7C" w:rsidP="005F3B7C">
      <w:pPr>
        <w:rPr>
          <w:lang w:val="cs-CZ"/>
        </w:rPr>
      </w:pPr>
      <w:r w:rsidRPr="000A54F7">
        <w:rPr>
          <w:noProof/>
          <w:lang w:val="cs-CZ"/>
        </w:rPr>
        <w:drawing>
          <wp:inline distT="0" distB="0" distL="0" distR="0" wp14:anchorId="4328B874" wp14:editId="709D1946">
            <wp:extent cx="5943600" cy="2856429"/>
            <wp:effectExtent l="0" t="0" r="0" b="0"/>
            <wp:docPr id="23" name="Picture 23" descr="Obsah obrázku text, snímek obrazovky, Barevnost, diagram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3" descr="Obsah obrázku text, snímek obrazovky, Barevnost, diagram&#10;&#10;Obsah generovaný pomocí AI může být nesprávný.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56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44D69F" w14:textId="77777777" w:rsidR="005F3B7C" w:rsidRPr="000A54F7" w:rsidRDefault="005F3B7C" w:rsidP="005F3B7C">
      <w:pPr>
        <w:rPr>
          <w:lang w:val="cs-CZ"/>
        </w:rPr>
      </w:pPr>
    </w:p>
    <w:p w14:paraId="72EA727E" w14:textId="77777777" w:rsidR="005F3B7C" w:rsidRPr="000A54F7" w:rsidRDefault="005F3B7C" w:rsidP="005F3B7C">
      <w:pPr>
        <w:rPr>
          <w:lang w:val="cs-CZ"/>
        </w:rPr>
      </w:pPr>
    </w:p>
    <w:p w14:paraId="273738B9" w14:textId="77777777" w:rsidR="005F3B7C" w:rsidRPr="000A54F7" w:rsidRDefault="005F3B7C" w:rsidP="005F3B7C">
      <w:pPr>
        <w:rPr>
          <w:lang w:val="cs-CZ"/>
        </w:rPr>
      </w:pPr>
    </w:p>
    <w:p w14:paraId="0C87C8E2" w14:textId="77777777" w:rsidR="005F3B7C" w:rsidRPr="000A54F7" w:rsidRDefault="005F3B7C" w:rsidP="005F3B7C">
      <w:pPr>
        <w:rPr>
          <w:lang w:val="cs-CZ"/>
        </w:rPr>
      </w:pPr>
    </w:p>
    <w:p w14:paraId="50323801" w14:textId="77777777" w:rsidR="005F3B7C" w:rsidRPr="000A54F7" w:rsidRDefault="005F3B7C" w:rsidP="005F3B7C">
      <w:pPr>
        <w:rPr>
          <w:lang w:val="cs-CZ"/>
        </w:rPr>
      </w:pPr>
    </w:p>
    <w:p w14:paraId="319B5728" w14:textId="77777777" w:rsidR="005F3B7C" w:rsidRPr="000A54F7" w:rsidRDefault="005F3B7C" w:rsidP="005F3B7C">
      <w:pPr>
        <w:rPr>
          <w:lang w:val="cs-CZ"/>
        </w:rPr>
      </w:pPr>
    </w:p>
    <w:p w14:paraId="2F6B5660" w14:textId="77777777" w:rsidR="005F3B7C" w:rsidRPr="000A54F7" w:rsidRDefault="005F3B7C" w:rsidP="005F3B7C">
      <w:pPr>
        <w:rPr>
          <w:lang w:val="cs-CZ"/>
        </w:rPr>
      </w:pPr>
    </w:p>
    <w:p w14:paraId="43DD673C" w14:textId="77777777" w:rsidR="005F3B7C" w:rsidRPr="000A54F7" w:rsidRDefault="005F3B7C" w:rsidP="005F3B7C">
      <w:pPr>
        <w:rPr>
          <w:lang w:val="cs-CZ"/>
        </w:rPr>
      </w:pPr>
    </w:p>
    <w:p w14:paraId="1FCE31C8" w14:textId="77777777" w:rsidR="005F3B7C" w:rsidRPr="000A54F7" w:rsidRDefault="005F3B7C" w:rsidP="005F3B7C">
      <w:pPr>
        <w:rPr>
          <w:lang w:val="cs-CZ"/>
        </w:rPr>
      </w:pPr>
    </w:p>
    <w:p w14:paraId="445875FC" w14:textId="77777777" w:rsidR="005F3B7C" w:rsidRPr="000A54F7" w:rsidRDefault="005F3B7C" w:rsidP="005F3B7C">
      <w:pPr>
        <w:rPr>
          <w:lang w:val="cs-CZ"/>
        </w:rPr>
      </w:pPr>
    </w:p>
    <w:p w14:paraId="10B32475" w14:textId="77777777" w:rsidR="005F3B7C" w:rsidRPr="000A54F7" w:rsidRDefault="005F3B7C" w:rsidP="005F3B7C">
      <w:pPr>
        <w:rPr>
          <w:lang w:val="cs-CZ"/>
        </w:rPr>
      </w:pPr>
    </w:p>
    <w:p w14:paraId="438A6329" w14:textId="77777777" w:rsidR="005F3B7C" w:rsidRPr="000A54F7" w:rsidRDefault="005F3B7C" w:rsidP="000A54F7">
      <w:pPr>
        <w:contextualSpacing/>
        <w:jc w:val="both"/>
        <w:rPr>
          <w:rFonts w:ascii="Calibri" w:hAnsi="Calibri"/>
          <w:b/>
          <w:sz w:val="24"/>
          <w:lang w:val="cs-CZ"/>
        </w:rPr>
      </w:pPr>
      <w:r w:rsidRPr="000A54F7">
        <w:rPr>
          <w:rFonts w:ascii="Calibri" w:hAnsi="Calibri"/>
          <w:b/>
          <w:sz w:val="24"/>
          <w:lang w:val="cs-CZ"/>
        </w:rPr>
        <w:lastRenderedPageBreak/>
        <w:t xml:space="preserve">Otázka: 10.1 Prosím, ohodnoťte výkon lektorky. (Použijte známkování 1-5, jako ve škole, kde 1 je vynikající a 5 je nedostatečná). </w:t>
      </w:r>
    </w:p>
    <w:p w14:paraId="2F0B00C0" w14:textId="77777777" w:rsidR="005F3B7C" w:rsidRPr="000A54F7" w:rsidRDefault="005F3B7C" w:rsidP="005F3B7C">
      <w:pPr>
        <w:rPr>
          <w:lang w:val="cs-CZ"/>
        </w:rPr>
      </w:pPr>
      <w:r w:rsidRPr="000A54F7">
        <w:rPr>
          <w:rFonts w:ascii="Calibri" w:hAnsi="Calibri"/>
          <w:b/>
          <w:sz w:val="24"/>
          <w:lang w:val="cs-CZ"/>
        </w:rPr>
        <w:t xml:space="preserve">Doplňte </w:t>
      </w:r>
      <w:proofErr w:type="gramStart"/>
      <w:r w:rsidRPr="000A54F7">
        <w:rPr>
          <w:rFonts w:ascii="Calibri" w:hAnsi="Calibri"/>
          <w:b/>
          <w:sz w:val="24"/>
          <w:lang w:val="cs-CZ"/>
        </w:rPr>
        <w:t>známku:  [</w:t>
      </w:r>
      <w:proofErr w:type="gramEnd"/>
      <w:r w:rsidRPr="000A54F7">
        <w:rPr>
          <w:rFonts w:ascii="Calibri" w:hAnsi="Calibri"/>
          <w:b/>
          <w:sz w:val="24"/>
          <w:lang w:val="cs-CZ"/>
        </w:rPr>
        <w:t>Znalost prezentované problematiky]</w:t>
      </w:r>
    </w:p>
    <w:p w14:paraId="54288BF5" w14:textId="77777777" w:rsidR="005F3B7C" w:rsidRPr="000A54F7" w:rsidRDefault="005F3B7C" w:rsidP="005F3B7C">
      <w:pPr>
        <w:rPr>
          <w:lang w:val="cs-CZ"/>
        </w:rPr>
      </w:pPr>
      <w:r w:rsidRPr="000A54F7">
        <w:rPr>
          <w:noProof/>
          <w:lang w:val="cs-CZ"/>
        </w:rPr>
        <w:drawing>
          <wp:inline distT="0" distB="0" distL="0" distR="0" wp14:anchorId="0580ED32" wp14:editId="55DF8392">
            <wp:extent cx="5943600" cy="2868225"/>
            <wp:effectExtent l="0" t="0" r="0" b="0"/>
            <wp:docPr id="24" name="Picture 24" descr="Obsah obrázku snímek obrazovky, kruh, diagram, Grafika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24" descr="Obsah obrázku snímek obrazovky, kruh, diagram, Grafika&#10;&#10;Obsah generovaný pomocí AI může být nesprávný.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6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8E1769" w14:textId="77777777" w:rsidR="005F3B7C" w:rsidRPr="000A54F7" w:rsidRDefault="005F3B7C" w:rsidP="000A54F7">
      <w:pPr>
        <w:contextualSpacing/>
        <w:jc w:val="both"/>
        <w:rPr>
          <w:rFonts w:ascii="Calibri" w:hAnsi="Calibri"/>
          <w:b/>
          <w:sz w:val="24"/>
          <w:lang w:val="cs-CZ"/>
        </w:rPr>
      </w:pPr>
      <w:r w:rsidRPr="000A54F7">
        <w:rPr>
          <w:rFonts w:ascii="Calibri" w:hAnsi="Calibri"/>
          <w:b/>
          <w:sz w:val="24"/>
          <w:lang w:val="cs-CZ"/>
        </w:rPr>
        <w:t xml:space="preserve">Otázka: 10.2 Prosím, ohodnoťte výkon lektorky. (Použijte známkování 1-5, jako ve škole, kde 1 je vynikající a 5 je nedostatečná). </w:t>
      </w:r>
    </w:p>
    <w:p w14:paraId="1024F615" w14:textId="77777777" w:rsidR="005F3B7C" w:rsidRPr="000A54F7" w:rsidRDefault="005F3B7C" w:rsidP="005F3B7C">
      <w:pPr>
        <w:rPr>
          <w:lang w:val="cs-CZ"/>
        </w:rPr>
      </w:pPr>
      <w:r w:rsidRPr="000A54F7">
        <w:rPr>
          <w:rFonts w:ascii="Calibri" w:hAnsi="Calibri"/>
          <w:b/>
          <w:sz w:val="24"/>
          <w:lang w:val="cs-CZ"/>
        </w:rPr>
        <w:t xml:space="preserve">Doplňte </w:t>
      </w:r>
      <w:proofErr w:type="gramStart"/>
      <w:r w:rsidRPr="000A54F7">
        <w:rPr>
          <w:rFonts w:ascii="Calibri" w:hAnsi="Calibri"/>
          <w:b/>
          <w:sz w:val="24"/>
          <w:lang w:val="cs-CZ"/>
        </w:rPr>
        <w:t>známku:  [</w:t>
      </w:r>
      <w:proofErr w:type="gramEnd"/>
      <w:r w:rsidRPr="000A54F7">
        <w:rPr>
          <w:rFonts w:ascii="Calibri" w:hAnsi="Calibri"/>
          <w:b/>
          <w:sz w:val="24"/>
          <w:lang w:val="cs-CZ"/>
        </w:rPr>
        <w:t>Efektivní využití času semináře (rozložení teorie, praxe, diskuse)]</w:t>
      </w:r>
    </w:p>
    <w:p w14:paraId="75013C6C" w14:textId="77777777" w:rsidR="005F3B7C" w:rsidRPr="000A54F7" w:rsidRDefault="005F3B7C" w:rsidP="005F3B7C">
      <w:pPr>
        <w:rPr>
          <w:lang w:val="cs-CZ"/>
        </w:rPr>
      </w:pPr>
      <w:r w:rsidRPr="000A54F7">
        <w:rPr>
          <w:noProof/>
          <w:lang w:val="cs-CZ"/>
        </w:rPr>
        <w:drawing>
          <wp:inline distT="0" distB="0" distL="0" distR="0" wp14:anchorId="43C0B517" wp14:editId="7AC75CAA">
            <wp:extent cx="5943600" cy="2868225"/>
            <wp:effectExtent l="0" t="0" r="0" b="0"/>
            <wp:docPr id="25" name="Picture 25" descr="Obsah obrázku snímek obrazovky, Grafika, kruh, Barevnost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icture 25" descr="Obsah obrázku snímek obrazovky, Grafika, kruh, Barevnost&#10;&#10;Obsah generovaný pomocí AI může být nesprávný.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6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77EF4C" w14:textId="77777777" w:rsidR="005F3B7C" w:rsidRPr="000A54F7" w:rsidRDefault="005F3B7C" w:rsidP="005F3B7C">
      <w:pPr>
        <w:rPr>
          <w:lang w:val="cs-CZ"/>
        </w:rPr>
      </w:pPr>
    </w:p>
    <w:p w14:paraId="53241E62" w14:textId="77777777" w:rsidR="005F3B7C" w:rsidRPr="000A54F7" w:rsidRDefault="005F3B7C" w:rsidP="000A54F7">
      <w:pPr>
        <w:contextualSpacing/>
        <w:jc w:val="both"/>
        <w:rPr>
          <w:rFonts w:ascii="Calibri" w:hAnsi="Calibri"/>
          <w:b/>
          <w:sz w:val="24"/>
          <w:lang w:val="cs-CZ"/>
        </w:rPr>
      </w:pPr>
      <w:r w:rsidRPr="000A54F7">
        <w:rPr>
          <w:rFonts w:ascii="Calibri" w:hAnsi="Calibri"/>
          <w:b/>
          <w:sz w:val="24"/>
          <w:lang w:val="cs-CZ"/>
        </w:rPr>
        <w:lastRenderedPageBreak/>
        <w:t xml:space="preserve">Otázka: 10.3 Prosím, ohodnoťte výkon lektorky. (Použijte známkování 1-5, jako ve škole, kde 1 je vynikající a 5 je nedostatečná). </w:t>
      </w:r>
    </w:p>
    <w:p w14:paraId="2BAE8565" w14:textId="77777777" w:rsidR="005F3B7C" w:rsidRPr="000A54F7" w:rsidRDefault="005F3B7C" w:rsidP="005F3B7C">
      <w:pPr>
        <w:rPr>
          <w:lang w:val="cs-CZ"/>
        </w:rPr>
      </w:pPr>
      <w:r w:rsidRPr="000A54F7">
        <w:rPr>
          <w:rFonts w:ascii="Calibri" w:hAnsi="Calibri"/>
          <w:b/>
          <w:sz w:val="24"/>
          <w:lang w:val="cs-CZ"/>
        </w:rPr>
        <w:t xml:space="preserve">Doplňte </w:t>
      </w:r>
      <w:proofErr w:type="gramStart"/>
      <w:r w:rsidRPr="000A54F7">
        <w:rPr>
          <w:rFonts w:ascii="Calibri" w:hAnsi="Calibri"/>
          <w:b/>
          <w:sz w:val="24"/>
          <w:lang w:val="cs-CZ"/>
        </w:rPr>
        <w:t>známku:  [</w:t>
      </w:r>
      <w:proofErr w:type="gramEnd"/>
      <w:r w:rsidRPr="000A54F7">
        <w:rPr>
          <w:rFonts w:ascii="Calibri" w:hAnsi="Calibri"/>
          <w:b/>
          <w:sz w:val="24"/>
          <w:lang w:val="cs-CZ"/>
        </w:rPr>
        <w:t>Poutavost výkladu]</w:t>
      </w:r>
    </w:p>
    <w:p w14:paraId="61404DD4" w14:textId="77777777" w:rsidR="005F3B7C" w:rsidRPr="000A54F7" w:rsidRDefault="005F3B7C" w:rsidP="005F3B7C">
      <w:pPr>
        <w:rPr>
          <w:lang w:val="cs-CZ"/>
        </w:rPr>
      </w:pPr>
      <w:r w:rsidRPr="000A54F7">
        <w:rPr>
          <w:noProof/>
          <w:lang w:val="cs-CZ"/>
        </w:rPr>
        <w:drawing>
          <wp:inline distT="0" distB="0" distL="0" distR="0" wp14:anchorId="5B3D4B1B" wp14:editId="4D3AE3C9">
            <wp:extent cx="5943600" cy="2645141"/>
            <wp:effectExtent l="0" t="0" r="0" b="0"/>
            <wp:docPr id="26" name="Picture 26" descr="Obsah obrázku snímek obrazovky, Grafika, diagram, Barevnost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icture 26" descr="Obsah obrázku snímek obrazovky, Grafika, diagram, Barevnost&#10;&#10;Obsah generovaný pomocí AI může být nesprávný.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451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F6AB8F" w14:textId="77777777" w:rsidR="005F3B7C" w:rsidRPr="000A54F7" w:rsidRDefault="005F3B7C" w:rsidP="005F3B7C">
      <w:pPr>
        <w:rPr>
          <w:lang w:val="cs-CZ"/>
        </w:rPr>
      </w:pPr>
    </w:p>
    <w:p w14:paraId="64207C37" w14:textId="77777777" w:rsidR="005F3B7C" w:rsidRPr="000A54F7" w:rsidRDefault="005F3B7C" w:rsidP="000A54F7">
      <w:pPr>
        <w:contextualSpacing/>
        <w:jc w:val="both"/>
        <w:rPr>
          <w:rFonts w:ascii="Calibri" w:hAnsi="Calibri"/>
          <w:b/>
          <w:sz w:val="24"/>
          <w:lang w:val="cs-CZ"/>
        </w:rPr>
      </w:pPr>
      <w:r w:rsidRPr="000A54F7">
        <w:rPr>
          <w:rFonts w:ascii="Calibri" w:hAnsi="Calibri"/>
          <w:b/>
          <w:sz w:val="24"/>
          <w:lang w:val="cs-CZ"/>
        </w:rPr>
        <w:t xml:space="preserve">Otázka: 10.4 Prosím, ohodnoťte výkon lektorky. (Použijte známkování 1-5, jako ve škole, kde 1 je vynikající a 5 je nedostatečná). </w:t>
      </w:r>
    </w:p>
    <w:p w14:paraId="4D4A4024" w14:textId="77777777" w:rsidR="005F3B7C" w:rsidRPr="000A54F7" w:rsidRDefault="005F3B7C" w:rsidP="005F3B7C">
      <w:pPr>
        <w:rPr>
          <w:lang w:val="cs-CZ"/>
        </w:rPr>
      </w:pPr>
      <w:r w:rsidRPr="000A54F7">
        <w:rPr>
          <w:rFonts w:ascii="Calibri" w:hAnsi="Calibri"/>
          <w:b/>
          <w:sz w:val="24"/>
          <w:lang w:val="cs-CZ"/>
        </w:rPr>
        <w:t xml:space="preserve">Doplňte </w:t>
      </w:r>
      <w:proofErr w:type="gramStart"/>
      <w:r w:rsidRPr="000A54F7">
        <w:rPr>
          <w:rFonts w:ascii="Calibri" w:hAnsi="Calibri"/>
          <w:b/>
          <w:sz w:val="24"/>
          <w:lang w:val="cs-CZ"/>
        </w:rPr>
        <w:t>známku:  [</w:t>
      </w:r>
      <w:proofErr w:type="gramEnd"/>
      <w:r w:rsidRPr="000A54F7">
        <w:rPr>
          <w:rFonts w:ascii="Calibri" w:hAnsi="Calibri"/>
          <w:b/>
          <w:sz w:val="24"/>
          <w:lang w:val="cs-CZ"/>
        </w:rPr>
        <w:t>Prezentační schopnosti]</w:t>
      </w:r>
    </w:p>
    <w:p w14:paraId="348B9014" w14:textId="77777777" w:rsidR="005F3B7C" w:rsidRPr="000A54F7" w:rsidRDefault="005F3B7C" w:rsidP="005F3B7C">
      <w:pPr>
        <w:rPr>
          <w:lang w:val="cs-CZ"/>
        </w:rPr>
      </w:pPr>
      <w:r w:rsidRPr="000A54F7">
        <w:rPr>
          <w:noProof/>
          <w:lang w:val="cs-CZ"/>
        </w:rPr>
        <w:drawing>
          <wp:inline distT="0" distB="0" distL="0" distR="0" wp14:anchorId="4D6387D8" wp14:editId="7E5F41BB">
            <wp:extent cx="5943600" cy="2641600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utput_graph_34.png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4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23116D" w14:textId="77777777" w:rsidR="005F3B7C" w:rsidRPr="000A54F7" w:rsidRDefault="005F3B7C" w:rsidP="005F3B7C">
      <w:pPr>
        <w:rPr>
          <w:lang w:val="cs-CZ"/>
        </w:rPr>
      </w:pPr>
    </w:p>
    <w:p w14:paraId="01606B5A" w14:textId="77777777" w:rsidR="005F3B7C" w:rsidRPr="000A54F7" w:rsidRDefault="005F3B7C" w:rsidP="005F3B7C">
      <w:pPr>
        <w:rPr>
          <w:rFonts w:ascii="Calibri" w:hAnsi="Calibri"/>
          <w:b/>
          <w:sz w:val="24"/>
          <w:lang w:val="cs-CZ"/>
        </w:rPr>
      </w:pPr>
    </w:p>
    <w:p w14:paraId="6F08210D" w14:textId="77777777" w:rsidR="005F3B7C" w:rsidRPr="000A54F7" w:rsidRDefault="005F3B7C" w:rsidP="000A54F7">
      <w:pPr>
        <w:jc w:val="both"/>
        <w:rPr>
          <w:lang w:val="cs-CZ"/>
        </w:rPr>
      </w:pPr>
      <w:r w:rsidRPr="000A54F7">
        <w:rPr>
          <w:rFonts w:ascii="Calibri" w:hAnsi="Calibri"/>
          <w:b/>
          <w:sz w:val="24"/>
          <w:lang w:val="cs-CZ"/>
        </w:rPr>
        <w:t xml:space="preserve">Otázka: 11. Máte zájem účastnit se dalšího vzdělávání v oblasti formativního hodnocení a prohlubovat tak své znalosti? </w:t>
      </w:r>
    </w:p>
    <w:p w14:paraId="25E8EDAE" w14:textId="77777777" w:rsidR="005F3B7C" w:rsidRPr="000A54F7" w:rsidRDefault="005F3B7C" w:rsidP="005F3B7C">
      <w:pPr>
        <w:rPr>
          <w:lang w:val="cs-CZ"/>
        </w:rPr>
      </w:pPr>
      <w:r w:rsidRPr="000A54F7">
        <w:rPr>
          <w:noProof/>
          <w:lang w:val="cs-CZ"/>
        </w:rPr>
        <w:drawing>
          <wp:inline distT="0" distB="0" distL="0" distR="0" wp14:anchorId="2769A217" wp14:editId="674183F0">
            <wp:extent cx="5943600" cy="2424171"/>
            <wp:effectExtent l="0" t="0" r="0" b="0"/>
            <wp:docPr id="28" name="Picture 28" descr="Obsah obrázku text, snímek obrazovky, diagram, kruh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28" descr="Obsah obrázku text, snímek obrazovky, diagram, kruh&#10;&#10;Obsah generovaný pomocí AI může být nesprávný.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241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F2ECB9" w14:textId="77777777" w:rsidR="005F3B7C" w:rsidRPr="000A54F7" w:rsidRDefault="005F3B7C" w:rsidP="005F3B7C">
      <w:pPr>
        <w:rPr>
          <w:lang w:val="cs-CZ"/>
        </w:rPr>
      </w:pPr>
    </w:p>
    <w:p w14:paraId="1B6F841D" w14:textId="77777777" w:rsidR="005F3B7C" w:rsidRPr="000A54F7" w:rsidRDefault="005F3B7C" w:rsidP="00AA3FF6">
      <w:pPr>
        <w:rPr>
          <w:rFonts w:ascii="Calibri" w:hAnsi="Calibri"/>
          <w:b/>
          <w:i/>
          <w:u w:val="single"/>
          <w:lang w:val="cs-CZ"/>
        </w:rPr>
      </w:pPr>
    </w:p>
    <w:p w14:paraId="00CE3A0F" w14:textId="77777777" w:rsidR="000A54F7" w:rsidRDefault="000A54F7">
      <w:pPr>
        <w:rPr>
          <w:rFonts w:ascii="Calibri" w:hAnsi="Calibri"/>
          <w:b/>
          <w:i/>
          <w:u w:val="single"/>
          <w:lang w:val="cs-CZ"/>
        </w:rPr>
      </w:pPr>
      <w:r>
        <w:rPr>
          <w:rFonts w:ascii="Calibri" w:hAnsi="Calibri"/>
          <w:b/>
          <w:i/>
          <w:u w:val="single"/>
          <w:lang w:val="cs-CZ"/>
        </w:rPr>
        <w:br w:type="page"/>
      </w:r>
    </w:p>
    <w:p w14:paraId="548C37DD" w14:textId="2EC96FAE" w:rsidR="008277AC" w:rsidRPr="000A54F7" w:rsidRDefault="008277AC" w:rsidP="00AA3FF6">
      <w:pPr>
        <w:rPr>
          <w:rFonts w:ascii="Calibri" w:hAnsi="Calibri"/>
          <w:b/>
          <w:i/>
          <w:u w:val="single"/>
          <w:lang w:val="cs-CZ"/>
        </w:rPr>
      </w:pPr>
      <w:r w:rsidRPr="000A54F7">
        <w:rPr>
          <w:rFonts w:ascii="Calibri" w:hAnsi="Calibri"/>
          <w:b/>
          <w:i/>
          <w:u w:val="single"/>
          <w:lang w:val="cs-CZ"/>
        </w:rPr>
        <w:lastRenderedPageBreak/>
        <w:t xml:space="preserve">ČÁST </w:t>
      </w:r>
      <w:r w:rsidR="005F3B7C" w:rsidRPr="000A54F7">
        <w:rPr>
          <w:rFonts w:ascii="Calibri" w:hAnsi="Calibri"/>
          <w:b/>
          <w:i/>
          <w:u w:val="single"/>
          <w:lang w:val="cs-CZ"/>
        </w:rPr>
        <w:t>C</w:t>
      </w:r>
    </w:p>
    <w:p w14:paraId="0E862187" w14:textId="23BF0122" w:rsidR="00AA3FF6" w:rsidRPr="000A54F7" w:rsidRDefault="00AA3FF6" w:rsidP="008277AC">
      <w:pPr>
        <w:spacing w:after="120"/>
        <w:rPr>
          <w:rFonts w:ascii="Calibri" w:hAnsi="Calibri"/>
          <w:b/>
          <w:i/>
          <w:lang w:val="cs-CZ"/>
        </w:rPr>
      </w:pPr>
      <w:r w:rsidRPr="000A54F7">
        <w:rPr>
          <w:rFonts w:ascii="Calibri" w:hAnsi="Calibri"/>
          <w:b/>
          <w:i/>
          <w:lang w:val="cs-CZ"/>
        </w:rPr>
        <w:t>Cílová skupina:</w:t>
      </w:r>
      <w:r w:rsidRPr="000A54F7">
        <w:rPr>
          <w:rFonts w:ascii="Calibri" w:hAnsi="Calibri"/>
          <w:b/>
          <w:i/>
          <w:lang w:val="cs-CZ"/>
        </w:rPr>
        <w:tab/>
      </w:r>
      <w:r w:rsidRPr="000A54F7">
        <w:rPr>
          <w:rFonts w:ascii="Calibri" w:hAnsi="Calibri"/>
          <w:b/>
          <w:i/>
          <w:lang w:val="cs-CZ"/>
        </w:rPr>
        <w:tab/>
        <w:t>Vedení škol a školských zařízení a zřizovatelé (</w:t>
      </w:r>
      <w:r w:rsidRPr="000A54F7">
        <w:rPr>
          <w:rFonts w:ascii="Calibri" w:hAnsi="Calibri"/>
          <w:b/>
          <w:i/>
          <w:u w:val="single"/>
          <w:lang w:val="cs-CZ"/>
        </w:rPr>
        <w:t xml:space="preserve">nezapojení </w:t>
      </w:r>
      <w:r w:rsidRPr="000A54F7">
        <w:rPr>
          <w:rFonts w:ascii="Calibri" w:hAnsi="Calibri"/>
          <w:b/>
          <w:i/>
          <w:lang w:val="cs-CZ"/>
        </w:rPr>
        <w:t>do projektu)</w:t>
      </w:r>
    </w:p>
    <w:p w14:paraId="2BC822C7" w14:textId="48C16889" w:rsidR="00E6482E" w:rsidRPr="000A54F7" w:rsidRDefault="00E6482E" w:rsidP="008277AC">
      <w:pPr>
        <w:spacing w:after="120"/>
        <w:rPr>
          <w:lang w:val="cs-CZ"/>
        </w:rPr>
      </w:pPr>
      <w:r w:rsidRPr="000A54F7">
        <w:rPr>
          <w:rFonts w:ascii="Calibri" w:hAnsi="Calibri"/>
          <w:b/>
          <w:i/>
          <w:lang w:val="cs-CZ"/>
        </w:rPr>
        <w:t xml:space="preserve">Počet respondent: </w:t>
      </w:r>
      <w:r w:rsidR="00AA3FF6" w:rsidRPr="000A54F7">
        <w:rPr>
          <w:rFonts w:ascii="Calibri" w:hAnsi="Calibri"/>
          <w:b/>
          <w:i/>
          <w:lang w:val="cs-CZ"/>
        </w:rPr>
        <w:tab/>
      </w:r>
      <w:r w:rsidRPr="000A54F7">
        <w:rPr>
          <w:rFonts w:ascii="Calibri" w:hAnsi="Calibri"/>
          <w:b/>
          <w:i/>
          <w:lang w:val="cs-CZ"/>
        </w:rPr>
        <w:t>4</w:t>
      </w:r>
    </w:p>
    <w:p w14:paraId="09B7CE58" w14:textId="77777777" w:rsidR="00AA3FF6" w:rsidRPr="000A54F7" w:rsidRDefault="00AA3FF6">
      <w:pPr>
        <w:spacing w:after="0"/>
        <w:rPr>
          <w:rFonts w:ascii="Calibri" w:hAnsi="Calibri"/>
          <w:b/>
          <w:sz w:val="24"/>
          <w:lang w:val="cs-CZ"/>
        </w:rPr>
      </w:pPr>
    </w:p>
    <w:p w14:paraId="2316F955" w14:textId="004E6BC8" w:rsidR="00D00537" w:rsidRPr="000A54F7" w:rsidRDefault="00AD67B1">
      <w:pPr>
        <w:spacing w:after="0"/>
        <w:rPr>
          <w:lang w:val="cs-CZ"/>
        </w:rPr>
      </w:pPr>
      <w:r w:rsidRPr="000A54F7">
        <w:rPr>
          <w:rFonts w:ascii="Calibri" w:hAnsi="Calibri"/>
          <w:b/>
          <w:sz w:val="24"/>
          <w:lang w:val="cs-CZ"/>
        </w:rPr>
        <w:t>Otázka: 1.</w:t>
      </w:r>
      <w:r w:rsidR="00AA3FF6" w:rsidRPr="000A54F7">
        <w:rPr>
          <w:rFonts w:ascii="Calibri" w:hAnsi="Calibri"/>
          <w:b/>
          <w:sz w:val="24"/>
          <w:lang w:val="cs-CZ"/>
        </w:rPr>
        <w:t>1</w:t>
      </w:r>
      <w:r w:rsidRPr="000A54F7">
        <w:rPr>
          <w:rFonts w:ascii="Calibri" w:hAnsi="Calibri"/>
          <w:b/>
          <w:sz w:val="24"/>
          <w:lang w:val="cs-CZ"/>
        </w:rPr>
        <w:t xml:space="preserve"> Prosím uveďte, do jaké míry souhlasíte s následujícím tvrzením: [Formativní hodnocení by mělo být uplatňováno na celé základní škole.]</w:t>
      </w:r>
    </w:p>
    <w:p w14:paraId="4367E940" w14:textId="77777777" w:rsidR="00D00537" w:rsidRPr="000A54F7" w:rsidRDefault="00AD67B1">
      <w:pPr>
        <w:spacing w:after="0"/>
        <w:rPr>
          <w:lang w:val="cs-CZ"/>
        </w:rPr>
      </w:pPr>
      <w:r w:rsidRPr="000A54F7">
        <w:rPr>
          <w:noProof/>
          <w:lang w:val="cs-CZ"/>
        </w:rPr>
        <w:drawing>
          <wp:inline distT="0" distB="0" distL="0" distR="0" wp14:anchorId="2BAF200E" wp14:editId="786D89C8">
            <wp:extent cx="5943600" cy="227214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utput_graph_0.png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272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6C1F02" w14:textId="77777777" w:rsidR="00D00537" w:rsidRPr="000A54F7" w:rsidRDefault="00D00537">
      <w:pPr>
        <w:spacing w:after="0"/>
        <w:rPr>
          <w:lang w:val="cs-CZ"/>
        </w:rPr>
      </w:pPr>
    </w:p>
    <w:p w14:paraId="42EE52A3" w14:textId="21B7E9E2" w:rsidR="00D00537" w:rsidRPr="000A54F7" w:rsidRDefault="00AD67B1" w:rsidP="000A54F7">
      <w:pPr>
        <w:spacing w:after="0"/>
        <w:jc w:val="both"/>
        <w:rPr>
          <w:lang w:val="cs-CZ"/>
        </w:rPr>
      </w:pPr>
      <w:r w:rsidRPr="000A54F7">
        <w:rPr>
          <w:rFonts w:ascii="Calibri" w:hAnsi="Calibri"/>
          <w:b/>
          <w:sz w:val="24"/>
          <w:lang w:val="cs-CZ"/>
        </w:rPr>
        <w:t>Otázka: 1.</w:t>
      </w:r>
      <w:r w:rsidR="00AA3FF6" w:rsidRPr="000A54F7">
        <w:rPr>
          <w:rFonts w:ascii="Calibri" w:hAnsi="Calibri"/>
          <w:b/>
          <w:sz w:val="24"/>
          <w:lang w:val="cs-CZ"/>
        </w:rPr>
        <w:t>2</w:t>
      </w:r>
      <w:r w:rsidRPr="000A54F7">
        <w:rPr>
          <w:rFonts w:ascii="Calibri" w:hAnsi="Calibri"/>
          <w:b/>
          <w:sz w:val="24"/>
          <w:lang w:val="cs-CZ"/>
        </w:rPr>
        <w:t xml:space="preserve"> Prosím uveďte, do jaké míry souhlasíte s následujícím tvrzením: [Formativní hodnocení je důležitým doplňkem ke známkám.]</w:t>
      </w:r>
    </w:p>
    <w:p w14:paraId="4BE518EC" w14:textId="77777777" w:rsidR="00D00537" w:rsidRPr="000A54F7" w:rsidRDefault="00AD67B1">
      <w:pPr>
        <w:spacing w:after="0"/>
        <w:rPr>
          <w:lang w:val="cs-CZ"/>
        </w:rPr>
      </w:pPr>
      <w:r w:rsidRPr="000A54F7">
        <w:rPr>
          <w:noProof/>
          <w:lang w:val="cs-CZ"/>
        </w:rPr>
        <w:drawing>
          <wp:inline distT="0" distB="0" distL="0" distR="0" wp14:anchorId="1D4BAF8D" wp14:editId="7B9A6B4B">
            <wp:extent cx="5943600" cy="227214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utput_graph_1.png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272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F9EA2E" w14:textId="77777777" w:rsidR="00D00537" w:rsidRPr="000A54F7" w:rsidRDefault="00D00537">
      <w:pPr>
        <w:spacing w:after="0"/>
        <w:rPr>
          <w:lang w:val="cs-CZ"/>
        </w:rPr>
      </w:pPr>
    </w:p>
    <w:p w14:paraId="53217524" w14:textId="77777777" w:rsidR="00AA3FF6" w:rsidRPr="000A54F7" w:rsidRDefault="00AA3FF6">
      <w:pPr>
        <w:spacing w:after="0"/>
        <w:rPr>
          <w:rFonts w:ascii="Calibri" w:hAnsi="Calibri"/>
          <w:b/>
          <w:sz w:val="24"/>
          <w:lang w:val="cs-CZ"/>
        </w:rPr>
      </w:pPr>
    </w:p>
    <w:p w14:paraId="51C058D4" w14:textId="77777777" w:rsidR="000A54F7" w:rsidRDefault="000A54F7">
      <w:pPr>
        <w:spacing w:after="0"/>
        <w:rPr>
          <w:rFonts w:ascii="Calibri" w:hAnsi="Calibri"/>
          <w:b/>
          <w:sz w:val="24"/>
          <w:lang w:val="cs-CZ"/>
        </w:rPr>
      </w:pPr>
    </w:p>
    <w:p w14:paraId="7411ABF9" w14:textId="77777777" w:rsidR="000A54F7" w:rsidRDefault="000A54F7">
      <w:pPr>
        <w:spacing w:after="0"/>
        <w:rPr>
          <w:rFonts w:ascii="Calibri" w:hAnsi="Calibri"/>
          <w:b/>
          <w:sz w:val="24"/>
          <w:lang w:val="cs-CZ"/>
        </w:rPr>
      </w:pPr>
    </w:p>
    <w:p w14:paraId="4499B563" w14:textId="5B1C9F21" w:rsidR="00D00537" w:rsidRPr="000A54F7" w:rsidRDefault="00AD67B1" w:rsidP="000A54F7">
      <w:pPr>
        <w:spacing w:after="0"/>
        <w:jc w:val="both"/>
        <w:rPr>
          <w:lang w:val="cs-CZ"/>
        </w:rPr>
      </w:pPr>
      <w:r w:rsidRPr="000A54F7">
        <w:rPr>
          <w:rFonts w:ascii="Calibri" w:hAnsi="Calibri"/>
          <w:b/>
          <w:sz w:val="24"/>
          <w:lang w:val="cs-CZ"/>
        </w:rPr>
        <w:lastRenderedPageBreak/>
        <w:t>Otázka: 1.</w:t>
      </w:r>
      <w:r w:rsidR="00AA3FF6" w:rsidRPr="000A54F7">
        <w:rPr>
          <w:rFonts w:ascii="Calibri" w:hAnsi="Calibri"/>
          <w:b/>
          <w:sz w:val="24"/>
          <w:lang w:val="cs-CZ"/>
        </w:rPr>
        <w:t>3</w:t>
      </w:r>
      <w:r w:rsidRPr="000A54F7">
        <w:rPr>
          <w:rFonts w:ascii="Calibri" w:hAnsi="Calibri"/>
          <w:b/>
          <w:sz w:val="24"/>
          <w:lang w:val="cs-CZ"/>
        </w:rPr>
        <w:t xml:space="preserve"> Prosím uveďte, do jaké míry souhlasíte s následujícím tvrzením: [Formativní hodnocení patří pouze na první stupeň.]</w:t>
      </w:r>
    </w:p>
    <w:p w14:paraId="57D0662A" w14:textId="77777777" w:rsidR="00D00537" w:rsidRPr="000A54F7" w:rsidRDefault="00AD67B1">
      <w:pPr>
        <w:spacing w:after="0"/>
        <w:rPr>
          <w:lang w:val="cs-CZ"/>
        </w:rPr>
      </w:pPr>
      <w:r w:rsidRPr="000A54F7">
        <w:rPr>
          <w:noProof/>
          <w:lang w:val="cs-CZ"/>
        </w:rPr>
        <w:drawing>
          <wp:inline distT="0" distB="0" distL="0" distR="0" wp14:anchorId="6E13097D" wp14:editId="6B5FFA51">
            <wp:extent cx="5943600" cy="2272145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utput_graph_2.png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272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EC32DF" w14:textId="77777777" w:rsidR="00D00537" w:rsidRPr="000A54F7" w:rsidRDefault="00D00537">
      <w:pPr>
        <w:spacing w:after="0"/>
        <w:rPr>
          <w:lang w:val="cs-CZ"/>
        </w:rPr>
      </w:pPr>
    </w:p>
    <w:p w14:paraId="697F4DFB" w14:textId="77777777" w:rsidR="00AA3FF6" w:rsidRPr="000A54F7" w:rsidRDefault="00AA3FF6">
      <w:pPr>
        <w:spacing w:after="0"/>
        <w:rPr>
          <w:rFonts w:ascii="Calibri" w:hAnsi="Calibri"/>
          <w:b/>
          <w:sz w:val="24"/>
          <w:lang w:val="cs-CZ"/>
        </w:rPr>
      </w:pPr>
    </w:p>
    <w:p w14:paraId="04D3EFE1" w14:textId="77777777" w:rsidR="004E62CD" w:rsidRPr="000A54F7" w:rsidRDefault="00AD67B1" w:rsidP="000A54F7">
      <w:pPr>
        <w:spacing w:after="0"/>
        <w:rPr>
          <w:rFonts w:ascii="Calibri" w:hAnsi="Calibri"/>
          <w:b/>
          <w:sz w:val="24"/>
          <w:lang w:val="cs-CZ"/>
        </w:rPr>
      </w:pPr>
      <w:r w:rsidRPr="000A54F7">
        <w:rPr>
          <w:rFonts w:ascii="Calibri" w:hAnsi="Calibri"/>
          <w:b/>
          <w:sz w:val="24"/>
          <w:lang w:val="cs-CZ"/>
        </w:rPr>
        <w:t>Otázka: 1.</w:t>
      </w:r>
      <w:r w:rsidR="00AA3FF6" w:rsidRPr="000A54F7">
        <w:rPr>
          <w:rFonts w:ascii="Calibri" w:hAnsi="Calibri"/>
          <w:b/>
          <w:sz w:val="24"/>
          <w:lang w:val="cs-CZ"/>
        </w:rPr>
        <w:t>4</w:t>
      </w:r>
      <w:r w:rsidRPr="000A54F7">
        <w:rPr>
          <w:rFonts w:ascii="Calibri" w:hAnsi="Calibri"/>
          <w:b/>
          <w:sz w:val="24"/>
          <w:lang w:val="cs-CZ"/>
        </w:rPr>
        <w:t xml:space="preserve"> Prosím uveďte, do jaké míry souhlasíte s následujícím tvrzením: </w:t>
      </w:r>
    </w:p>
    <w:p w14:paraId="30687825" w14:textId="289C0761" w:rsidR="00D00537" w:rsidRPr="000A54F7" w:rsidRDefault="00AD67B1">
      <w:pPr>
        <w:spacing w:after="0"/>
        <w:rPr>
          <w:lang w:val="cs-CZ"/>
        </w:rPr>
      </w:pPr>
      <w:r w:rsidRPr="000A54F7">
        <w:rPr>
          <w:rFonts w:ascii="Calibri" w:hAnsi="Calibri"/>
          <w:b/>
          <w:sz w:val="24"/>
          <w:lang w:val="cs-CZ"/>
        </w:rPr>
        <w:t>[Jsem pro úplné zrušení známek v 1. a 2. třídě.]</w:t>
      </w:r>
    </w:p>
    <w:p w14:paraId="32D5E2E8" w14:textId="77777777" w:rsidR="00D00537" w:rsidRPr="000A54F7" w:rsidRDefault="00AD67B1">
      <w:pPr>
        <w:spacing w:after="0"/>
        <w:rPr>
          <w:lang w:val="cs-CZ"/>
        </w:rPr>
      </w:pPr>
      <w:r w:rsidRPr="000A54F7">
        <w:rPr>
          <w:noProof/>
          <w:lang w:val="cs-CZ"/>
        </w:rPr>
        <w:drawing>
          <wp:inline distT="0" distB="0" distL="0" distR="0" wp14:anchorId="5C12E3A5" wp14:editId="5BB41246">
            <wp:extent cx="5943600" cy="2272145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utput_graph_3.png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272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6EB25A" w14:textId="77777777" w:rsidR="00D00537" w:rsidRPr="000A54F7" w:rsidRDefault="00D00537">
      <w:pPr>
        <w:spacing w:after="0"/>
        <w:rPr>
          <w:lang w:val="cs-CZ"/>
        </w:rPr>
      </w:pPr>
    </w:p>
    <w:p w14:paraId="414BE026" w14:textId="77777777" w:rsidR="00AA3FF6" w:rsidRPr="000A54F7" w:rsidRDefault="00AA3FF6">
      <w:pPr>
        <w:spacing w:after="0"/>
        <w:rPr>
          <w:rFonts w:ascii="Calibri" w:hAnsi="Calibri"/>
          <w:b/>
          <w:sz w:val="24"/>
          <w:lang w:val="cs-CZ"/>
        </w:rPr>
      </w:pPr>
    </w:p>
    <w:p w14:paraId="1A8549F8" w14:textId="77777777" w:rsidR="00AA3FF6" w:rsidRPr="000A54F7" w:rsidRDefault="00AA3FF6">
      <w:pPr>
        <w:spacing w:after="0"/>
        <w:rPr>
          <w:rFonts w:ascii="Calibri" w:hAnsi="Calibri"/>
          <w:b/>
          <w:sz w:val="24"/>
          <w:lang w:val="cs-CZ"/>
        </w:rPr>
      </w:pPr>
    </w:p>
    <w:p w14:paraId="16314ED7" w14:textId="77777777" w:rsidR="00AA3FF6" w:rsidRPr="000A54F7" w:rsidRDefault="00AA3FF6">
      <w:pPr>
        <w:spacing w:after="0"/>
        <w:rPr>
          <w:rFonts w:ascii="Calibri" w:hAnsi="Calibri"/>
          <w:b/>
          <w:sz w:val="24"/>
          <w:lang w:val="cs-CZ"/>
        </w:rPr>
      </w:pPr>
    </w:p>
    <w:p w14:paraId="2BA2974B" w14:textId="77777777" w:rsidR="00AA3FF6" w:rsidRPr="000A54F7" w:rsidRDefault="00AA3FF6">
      <w:pPr>
        <w:spacing w:after="0"/>
        <w:rPr>
          <w:rFonts w:ascii="Calibri" w:hAnsi="Calibri"/>
          <w:b/>
          <w:sz w:val="24"/>
          <w:lang w:val="cs-CZ"/>
        </w:rPr>
      </w:pPr>
    </w:p>
    <w:p w14:paraId="7816AD6D" w14:textId="77777777" w:rsidR="00AA3FF6" w:rsidRPr="000A54F7" w:rsidRDefault="00AA3FF6">
      <w:pPr>
        <w:spacing w:after="0"/>
        <w:rPr>
          <w:rFonts w:ascii="Calibri" w:hAnsi="Calibri"/>
          <w:b/>
          <w:sz w:val="24"/>
          <w:lang w:val="cs-CZ"/>
        </w:rPr>
      </w:pPr>
    </w:p>
    <w:p w14:paraId="6643AAE5" w14:textId="77777777" w:rsidR="00AA3FF6" w:rsidRPr="000A54F7" w:rsidRDefault="00AA3FF6">
      <w:pPr>
        <w:spacing w:after="0"/>
        <w:rPr>
          <w:rFonts w:ascii="Calibri" w:hAnsi="Calibri"/>
          <w:b/>
          <w:sz w:val="24"/>
          <w:lang w:val="cs-CZ"/>
        </w:rPr>
      </w:pPr>
    </w:p>
    <w:p w14:paraId="14C45496" w14:textId="77777777" w:rsidR="00AA3FF6" w:rsidRPr="000A54F7" w:rsidRDefault="00AA3FF6">
      <w:pPr>
        <w:spacing w:after="0"/>
        <w:rPr>
          <w:rFonts w:ascii="Calibri" w:hAnsi="Calibri"/>
          <w:b/>
          <w:sz w:val="24"/>
          <w:lang w:val="cs-CZ"/>
        </w:rPr>
      </w:pPr>
    </w:p>
    <w:p w14:paraId="1B726D09" w14:textId="77777777" w:rsidR="00AA3FF6" w:rsidRPr="000A54F7" w:rsidRDefault="00AA3FF6">
      <w:pPr>
        <w:spacing w:after="0"/>
        <w:rPr>
          <w:rFonts w:ascii="Calibri" w:hAnsi="Calibri"/>
          <w:b/>
          <w:sz w:val="24"/>
          <w:lang w:val="cs-CZ"/>
        </w:rPr>
      </w:pPr>
    </w:p>
    <w:p w14:paraId="32C28A09" w14:textId="77777777" w:rsidR="004E62CD" w:rsidRPr="000A54F7" w:rsidRDefault="00AD67B1" w:rsidP="000A54F7">
      <w:pPr>
        <w:spacing w:after="0"/>
        <w:jc w:val="both"/>
        <w:rPr>
          <w:rFonts w:ascii="Calibri" w:hAnsi="Calibri"/>
          <w:b/>
          <w:sz w:val="24"/>
          <w:lang w:val="cs-CZ"/>
        </w:rPr>
      </w:pPr>
      <w:r w:rsidRPr="000A54F7">
        <w:rPr>
          <w:rFonts w:ascii="Calibri" w:hAnsi="Calibri"/>
          <w:b/>
          <w:sz w:val="24"/>
          <w:lang w:val="cs-CZ"/>
        </w:rPr>
        <w:lastRenderedPageBreak/>
        <w:t>Otázka: 1.</w:t>
      </w:r>
      <w:r w:rsidR="00AA3FF6" w:rsidRPr="000A54F7">
        <w:rPr>
          <w:rFonts w:ascii="Calibri" w:hAnsi="Calibri"/>
          <w:b/>
          <w:sz w:val="24"/>
          <w:lang w:val="cs-CZ"/>
        </w:rPr>
        <w:t>5</w:t>
      </w:r>
      <w:r w:rsidRPr="000A54F7">
        <w:rPr>
          <w:rFonts w:ascii="Calibri" w:hAnsi="Calibri"/>
          <w:b/>
          <w:sz w:val="24"/>
          <w:lang w:val="cs-CZ"/>
        </w:rPr>
        <w:t xml:space="preserve"> Prosím uveďte, do jaké míry souhlasíte s následujícím tvrzením: </w:t>
      </w:r>
    </w:p>
    <w:p w14:paraId="7BBCF8E3" w14:textId="4BC07E85" w:rsidR="00D00537" w:rsidRPr="000A54F7" w:rsidRDefault="00AD67B1">
      <w:pPr>
        <w:spacing w:after="0"/>
        <w:rPr>
          <w:lang w:val="cs-CZ"/>
        </w:rPr>
      </w:pPr>
      <w:r w:rsidRPr="000A54F7">
        <w:rPr>
          <w:rFonts w:ascii="Calibri" w:hAnsi="Calibri"/>
          <w:b/>
          <w:sz w:val="24"/>
          <w:lang w:val="cs-CZ"/>
        </w:rPr>
        <w:t>[Preferuji známkování ve všech ročnících ZŠ.]</w:t>
      </w:r>
    </w:p>
    <w:p w14:paraId="1BA526A3" w14:textId="77777777" w:rsidR="00D00537" w:rsidRPr="000A54F7" w:rsidRDefault="00AD67B1">
      <w:pPr>
        <w:spacing w:after="0"/>
        <w:rPr>
          <w:lang w:val="cs-CZ"/>
        </w:rPr>
      </w:pPr>
      <w:r w:rsidRPr="000A54F7">
        <w:rPr>
          <w:noProof/>
          <w:lang w:val="cs-CZ"/>
        </w:rPr>
        <w:drawing>
          <wp:inline distT="0" distB="0" distL="0" distR="0" wp14:anchorId="262DDF66" wp14:editId="48E008F9">
            <wp:extent cx="5943600" cy="2272145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utput_graph_4.png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272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C7EC98" w14:textId="77777777" w:rsidR="00D00537" w:rsidRPr="000A54F7" w:rsidRDefault="00D00537">
      <w:pPr>
        <w:spacing w:after="0"/>
        <w:rPr>
          <w:lang w:val="cs-CZ"/>
        </w:rPr>
      </w:pPr>
    </w:p>
    <w:p w14:paraId="639EECF2" w14:textId="77777777" w:rsidR="00AA3FF6" w:rsidRPr="000A54F7" w:rsidRDefault="00AA3FF6">
      <w:pPr>
        <w:spacing w:after="0"/>
        <w:rPr>
          <w:rFonts w:ascii="Calibri" w:hAnsi="Calibri"/>
          <w:b/>
          <w:sz w:val="24"/>
          <w:lang w:val="cs-CZ"/>
        </w:rPr>
      </w:pPr>
    </w:p>
    <w:p w14:paraId="2C270A58" w14:textId="77777777" w:rsidR="004E62CD" w:rsidRPr="000A54F7" w:rsidRDefault="00AD67B1">
      <w:pPr>
        <w:spacing w:after="0"/>
        <w:rPr>
          <w:rFonts w:ascii="Calibri" w:hAnsi="Calibri"/>
          <w:b/>
          <w:sz w:val="24"/>
          <w:lang w:val="cs-CZ"/>
        </w:rPr>
      </w:pPr>
      <w:r w:rsidRPr="000A54F7">
        <w:rPr>
          <w:rFonts w:ascii="Calibri" w:hAnsi="Calibri"/>
          <w:b/>
          <w:sz w:val="24"/>
          <w:lang w:val="cs-CZ"/>
        </w:rPr>
        <w:t>Otázka: 1.</w:t>
      </w:r>
      <w:r w:rsidR="00AA3FF6" w:rsidRPr="000A54F7">
        <w:rPr>
          <w:rFonts w:ascii="Calibri" w:hAnsi="Calibri"/>
          <w:b/>
          <w:sz w:val="24"/>
          <w:lang w:val="cs-CZ"/>
        </w:rPr>
        <w:t>6</w:t>
      </w:r>
      <w:r w:rsidRPr="000A54F7">
        <w:rPr>
          <w:rFonts w:ascii="Calibri" w:hAnsi="Calibri"/>
          <w:b/>
          <w:sz w:val="24"/>
          <w:lang w:val="cs-CZ"/>
        </w:rPr>
        <w:t xml:space="preserve"> Prosím uveďte, do jaké míry souhlasíte s následujícím tvrzením: </w:t>
      </w:r>
    </w:p>
    <w:p w14:paraId="75CC5197" w14:textId="07A04FEE" w:rsidR="00D00537" w:rsidRPr="000A54F7" w:rsidRDefault="00AD67B1">
      <w:pPr>
        <w:spacing w:after="0"/>
        <w:rPr>
          <w:lang w:val="cs-CZ"/>
        </w:rPr>
      </w:pPr>
      <w:r w:rsidRPr="000A54F7">
        <w:rPr>
          <w:rFonts w:ascii="Calibri" w:hAnsi="Calibri"/>
          <w:b/>
          <w:sz w:val="24"/>
          <w:lang w:val="cs-CZ"/>
        </w:rPr>
        <w:t>[Na vysvědčení mají známky své nezastupitelné místo.]</w:t>
      </w:r>
    </w:p>
    <w:p w14:paraId="3A630DE9" w14:textId="77777777" w:rsidR="00D00537" w:rsidRPr="000A54F7" w:rsidRDefault="00AD67B1">
      <w:pPr>
        <w:spacing w:after="0"/>
        <w:rPr>
          <w:lang w:val="cs-CZ"/>
        </w:rPr>
      </w:pPr>
      <w:r w:rsidRPr="000A54F7">
        <w:rPr>
          <w:noProof/>
          <w:lang w:val="cs-CZ"/>
        </w:rPr>
        <w:drawing>
          <wp:inline distT="0" distB="0" distL="0" distR="0" wp14:anchorId="55C505C8" wp14:editId="027BB4E2">
            <wp:extent cx="5943600" cy="2272145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utput_graph_5.png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272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196775" w14:textId="77777777" w:rsidR="00D00537" w:rsidRPr="000A54F7" w:rsidRDefault="00D00537">
      <w:pPr>
        <w:spacing w:after="0"/>
        <w:rPr>
          <w:lang w:val="cs-CZ"/>
        </w:rPr>
      </w:pPr>
    </w:p>
    <w:p w14:paraId="6988ADCC" w14:textId="77777777" w:rsidR="00AA3FF6" w:rsidRPr="000A54F7" w:rsidRDefault="00AA3FF6">
      <w:pPr>
        <w:spacing w:after="0"/>
        <w:rPr>
          <w:rFonts w:ascii="Calibri" w:hAnsi="Calibri"/>
          <w:b/>
          <w:sz w:val="24"/>
          <w:lang w:val="cs-CZ"/>
        </w:rPr>
      </w:pPr>
    </w:p>
    <w:p w14:paraId="4468DE5C" w14:textId="77777777" w:rsidR="00AA3FF6" w:rsidRPr="000A54F7" w:rsidRDefault="00AA3FF6">
      <w:pPr>
        <w:spacing w:after="0"/>
        <w:rPr>
          <w:rFonts w:ascii="Calibri" w:hAnsi="Calibri"/>
          <w:b/>
          <w:sz w:val="24"/>
          <w:lang w:val="cs-CZ"/>
        </w:rPr>
      </w:pPr>
    </w:p>
    <w:p w14:paraId="2E6007ED" w14:textId="77777777" w:rsidR="00AA3FF6" w:rsidRPr="000A54F7" w:rsidRDefault="00AA3FF6">
      <w:pPr>
        <w:spacing w:after="0"/>
        <w:rPr>
          <w:rFonts w:ascii="Calibri" w:hAnsi="Calibri"/>
          <w:b/>
          <w:sz w:val="24"/>
          <w:lang w:val="cs-CZ"/>
        </w:rPr>
      </w:pPr>
    </w:p>
    <w:p w14:paraId="2C3BC93F" w14:textId="77777777" w:rsidR="00AA3FF6" w:rsidRPr="000A54F7" w:rsidRDefault="00AA3FF6">
      <w:pPr>
        <w:spacing w:after="0"/>
        <w:rPr>
          <w:rFonts w:ascii="Calibri" w:hAnsi="Calibri"/>
          <w:b/>
          <w:sz w:val="24"/>
          <w:lang w:val="cs-CZ"/>
        </w:rPr>
      </w:pPr>
    </w:p>
    <w:p w14:paraId="1590AFE2" w14:textId="77777777" w:rsidR="00AA3FF6" w:rsidRPr="000A54F7" w:rsidRDefault="00AA3FF6">
      <w:pPr>
        <w:spacing w:after="0"/>
        <w:rPr>
          <w:rFonts w:ascii="Calibri" w:hAnsi="Calibri"/>
          <w:b/>
          <w:sz w:val="24"/>
          <w:lang w:val="cs-CZ"/>
        </w:rPr>
      </w:pPr>
    </w:p>
    <w:p w14:paraId="3925E7FC" w14:textId="77777777" w:rsidR="00AA3FF6" w:rsidRPr="000A54F7" w:rsidRDefault="00AA3FF6">
      <w:pPr>
        <w:spacing w:after="0"/>
        <w:rPr>
          <w:rFonts w:ascii="Calibri" w:hAnsi="Calibri"/>
          <w:b/>
          <w:sz w:val="24"/>
          <w:lang w:val="cs-CZ"/>
        </w:rPr>
      </w:pPr>
    </w:p>
    <w:p w14:paraId="39B507A3" w14:textId="77777777" w:rsidR="004E62CD" w:rsidRPr="000A54F7" w:rsidRDefault="004E62CD">
      <w:pPr>
        <w:spacing w:after="0"/>
        <w:rPr>
          <w:rFonts w:ascii="Calibri" w:hAnsi="Calibri"/>
          <w:b/>
          <w:sz w:val="24"/>
          <w:lang w:val="cs-CZ"/>
        </w:rPr>
      </w:pPr>
    </w:p>
    <w:p w14:paraId="2DE73AF8" w14:textId="77777777" w:rsidR="004E62CD" w:rsidRPr="000A54F7" w:rsidRDefault="004E62CD">
      <w:pPr>
        <w:spacing w:after="0"/>
        <w:rPr>
          <w:rFonts w:ascii="Calibri" w:hAnsi="Calibri"/>
          <w:b/>
          <w:sz w:val="24"/>
          <w:lang w:val="cs-CZ"/>
        </w:rPr>
      </w:pPr>
    </w:p>
    <w:p w14:paraId="3AA2B5BE" w14:textId="70F2CE74" w:rsidR="00D00537" w:rsidRPr="000A54F7" w:rsidRDefault="00AD67B1" w:rsidP="000A54F7">
      <w:pPr>
        <w:spacing w:after="0"/>
        <w:jc w:val="both"/>
        <w:rPr>
          <w:lang w:val="cs-CZ"/>
        </w:rPr>
      </w:pPr>
      <w:r w:rsidRPr="000A54F7">
        <w:rPr>
          <w:rFonts w:ascii="Calibri" w:hAnsi="Calibri"/>
          <w:b/>
          <w:sz w:val="24"/>
          <w:lang w:val="cs-CZ"/>
        </w:rPr>
        <w:lastRenderedPageBreak/>
        <w:t xml:space="preserve">Otázka: 2. Prosím, odhadněte, do jaké míry využívá vaše škola formativní hodnocení, resp. jaký rozsah zaujímá formativní hodnocení v přístupu vaší školy k hodnocení žáků? (Označte odhadovanou míru). </w:t>
      </w:r>
    </w:p>
    <w:p w14:paraId="0F230362" w14:textId="77777777" w:rsidR="00D00537" w:rsidRPr="000A54F7" w:rsidRDefault="00AD67B1">
      <w:pPr>
        <w:spacing w:after="0"/>
        <w:rPr>
          <w:lang w:val="cs-CZ"/>
        </w:rPr>
      </w:pPr>
      <w:r w:rsidRPr="000A54F7">
        <w:rPr>
          <w:noProof/>
          <w:lang w:val="cs-CZ"/>
        </w:rPr>
        <w:drawing>
          <wp:inline distT="0" distB="0" distL="0" distR="0" wp14:anchorId="5ED6F2CE" wp14:editId="772DA539">
            <wp:extent cx="5943600" cy="2613272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utput_graph_6.png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132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457368" w14:textId="77777777" w:rsidR="00D00537" w:rsidRPr="000A54F7" w:rsidRDefault="00D00537">
      <w:pPr>
        <w:spacing w:after="0"/>
        <w:rPr>
          <w:lang w:val="cs-CZ"/>
        </w:rPr>
      </w:pPr>
    </w:p>
    <w:p w14:paraId="64AFEA96" w14:textId="77777777" w:rsidR="004E62CD" w:rsidRPr="000A54F7" w:rsidRDefault="004E62CD">
      <w:pPr>
        <w:spacing w:after="0"/>
        <w:rPr>
          <w:rFonts w:ascii="Calibri" w:hAnsi="Calibri"/>
          <w:b/>
          <w:sz w:val="24"/>
          <w:lang w:val="cs-CZ"/>
        </w:rPr>
      </w:pPr>
    </w:p>
    <w:p w14:paraId="327ED69F" w14:textId="14784306" w:rsidR="00AA3FF6" w:rsidRPr="000A54F7" w:rsidRDefault="00AD67B1" w:rsidP="000A54F7">
      <w:pPr>
        <w:spacing w:after="0"/>
        <w:jc w:val="both"/>
        <w:rPr>
          <w:rFonts w:ascii="Calibri" w:hAnsi="Calibri"/>
          <w:b/>
          <w:sz w:val="24"/>
          <w:lang w:val="cs-CZ"/>
        </w:rPr>
      </w:pPr>
      <w:r w:rsidRPr="000A54F7">
        <w:rPr>
          <w:rFonts w:ascii="Calibri" w:hAnsi="Calibri"/>
          <w:b/>
          <w:sz w:val="24"/>
          <w:lang w:val="cs-CZ"/>
        </w:rPr>
        <w:t xml:space="preserve">Otázka: 3. Prosím označte, do jaké míry uplatňujete ve vaší škole tyto principy formativního hodnocení:   </w:t>
      </w:r>
    </w:p>
    <w:p w14:paraId="7C694E72" w14:textId="452A3A5B" w:rsidR="00D00537" w:rsidRPr="000A54F7" w:rsidRDefault="00AD67B1" w:rsidP="000A54F7">
      <w:pPr>
        <w:spacing w:after="0"/>
        <w:jc w:val="both"/>
        <w:rPr>
          <w:lang w:val="cs-CZ"/>
        </w:rPr>
      </w:pPr>
      <w:r w:rsidRPr="000A54F7">
        <w:rPr>
          <w:rFonts w:ascii="Calibri" w:hAnsi="Calibri"/>
          <w:b/>
          <w:sz w:val="24"/>
          <w:lang w:val="cs-CZ"/>
        </w:rPr>
        <w:t>[</w:t>
      </w:r>
      <w:r w:rsidR="004E62CD" w:rsidRPr="000A54F7">
        <w:rPr>
          <w:rFonts w:ascii="Calibri" w:hAnsi="Calibri"/>
          <w:b/>
          <w:sz w:val="24"/>
          <w:lang w:val="cs-CZ"/>
        </w:rPr>
        <w:t>3</w:t>
      </w:r>
      <w:r w:rsidRPr="000A54F7">
        <w:rPr>
          <w:rFonts w:ascii="Calibri" w:hAnsi="Calibri"/>
          <w:b/>
          <w:sz w:val="24"/>
          <w:lang w:val="cs-CZ"/>
        </w:rPr>
        <w:t>.1 Snažíme se do výuky zapojit všechny žáky, nejen několik nejaktivnějších (</w:t>
      </w:r>
      <w:proofErr w:type="spellStart"/>
      <w:r w:rsidRPr="000A54F7">
        <w:rPr>
          <w:rFonts w:ascii="Calibri" w:hAnsi="Calibri"/>
          <w:b/>
          <w:sz w:val="24"/>
          <w:lang w:val="cs-CZ"/>
        </w:rPr>
        <w:t>losovátka</w:t>
      </w:r>
      <w:proofErr w:type="spellEnd"/>
      <w:r w:rsidRPr="000A54F7">
        <w:rPr>
          <w:rFonts w:ascii="Calibri" w:hAnsi="Calibri"/>
          <w:b/>
          <w:sz w:val="24"/>
          <w:lang w:val="cs-CZ"/>
        </w:rPr>
        <w:t>, mazací tabulky, aplikace</w:t>
      </w:r>
      <w:proofErr w:type="gramStart"/>
      <w:r w:rsidRPr="000A54F7">
        <w:rPr>
          <w:rFonts w:ascii="Calibri" w:hAnsi="Calibri"/>
          <w:b/>
          <w:sz w:val="24"/>
          <w:lang w:val="cs-CZ"/>
        </w:rPr>
        <w:t xml:space="preserve"> ….</w:t>
      </w:r>
      <w:proofErr w:type="gramEnd"/>
      <w:r w:rsidRPr="000A54F7">
        <w:rPr>
          <w:rFonts w:ascii="Calibri" w:hAnsi="Calibri"/>
          <w:b/>
          <w:sz w:val="24"/>
          <w:lang w:val="cs-CZ"/>
        </w:rPr>
        <w:t>).]</w:t>
      </w:r>
    </w:p>
    <w:p w14:paraId="6EF35A4E" w14:textId="77777777" w:rsidR="00D00537" w:rsidRPr="000A54F7" w:rsidRDefault="00AD67B1">
      <w:pPr>
        <w:spacing w:after="0"/>
        <w:rPr>
          <w:lang w:val="cs-CZ"/>
        </w:rPr>
      </w:pPr>
      <w:r w:rsidRPr="000A54F7">
        <w:rPr>
          <w:noProof/>
          <w:lang w:val="cs-CZ"/>
        </w:rPr>
        <w:drawing>
          <wp:inline distT="0" distB="0" distL="0" distR="0" wp14:anchorId="2D286B20" wp14:editId="02A2885D">
            <wp:extent cx="5943600" cy="2430799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utput_graph_7.png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307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DC5BF3" w14:textId="77777777" w:rsidR="00D00537" w:rsidRPr="000A54F7" w:rsidRDefault="00D00537">
      <w:pPr>
        <w:spacing w:after="0"/>
        <w:rPr>
          <w:lang w:val="cs-CZ"/>
        </w:rPr>
      </w:pPr>
    </w:p>
    <w:p w14:paraId="6A46FBE1" w14:textId="77777777" w:rsidR="004E62CD" w:rsidRPr="000A54F7" w:rsidRDefault="004E62CD">
      <w:pPr>
        <w:spacing w:after="0"/>
        <w:rPr>
          <w:rFonts w:ascii="Calibri" w:hAnsi="Calibri"/>
          <w:b/>
          <w:sz w:val="24"/>
          <w:lang w:val="cs-CZ"/>
        </w:rPr>
      </w:pPr>
    </w:p>
    <w:p w14:paraId="075AC8DE" w14:textId="77777777" w:rsidR="004E62CD" w:rsidRPr="000A54F7" w:rsidRDefault="004E62CD">
      <w:pPr>
        <w:spacing w:after="0"/>
        <w:rPr>
          <w:rFonts w:ascii="Calibri" w:hAnsi="Calibri"/>
          <w:b/>
          <w:sz w:val="24"/>
          <w:lang w:val="cs-CZ"/>
        </w:rPr>
      </w:pPr>
    </w:p>
    <w:p w14:paraId="4F89D40F" w14:textId="77777777" w:rsidR="004E62CD" w:rsidRPr="000A54F7" w:rsidRDefault="004E62CD">
      <w:pPr>
        <w:spacing w:after="0"/>
        <w:rPr>
          <w:rFonts w:ascii="Calibri" w:hAnsi="Calibri"/>
          <w:b/>
          <w:sz w:val="24"/>
          <w:lang w:val="cs-CZ"/>
        </w:rPr>
      </w:pPr>
    </w:p>
    <w:p w14:paraId="26967023" w14:textId="77777777" w:rsidR="004E62CD" w:rsidRPr="000A54F7" w:rsidRDefault="00AD67B1" w:rsidP="000A54F7">
      <w:pPr>
        <w:spacing w:after="0"/>
        <w:jc w:val="both"/>
        <w:rPr>
          <w:rFonts w:ascii="Calibri" w:hAnsi="Calibri"/>
          <w:b/>
          <w:sz w:val="24"/>
          <w:lang w:val="cs-CZ"/>
        </w:rPr>
      </w:pPr>
      <w:r w:rsidRPr="000A54F7">
        <w:rPr>
          <w:rFonts w:ascii="Calibri" w:hAnsi="Calibri"/>
          <w:b/>
          <w:sz w:val="24"/>
          <w:lang w:val="cs-CZ"/>
        </w:rPr>
        <w:lastRenderedPageBreak/>
        <w:t xml:space="preserve">Otázka: 3. Prosím označte, do jaké míry uplatňujete ve vaší škole tyto principy formativního hodnocení:   </w:t>
      </w:r>
    </w:p>
    <w:p w14:paraId="08C02544" w14:textId="152E26E2" w:rsidR="00D00537" w:rsidRPr="000A54F7" w:rsidRDefault="00AD67B1" w:rsidP="000A54F7">
      <w:pPr>
        <w:spacing w:after="0"/>
        <w:jc w:val="both"/>
        <w:rPr>
          <w:lang w:val="cs-CZ"/>
        </w:rPr>
      </w:pPr>
      <w:r w:rsidRPr="000A54F7">
        <w:rPr>
          <w:rFonts w:ascii="Calibri" w:hAnsi="Calibri"/>
          <w:b/>
          <w:sz w:val="24"/>
          <w:lang w:val="cs-CZ"/>
        </w:rPr>
        <w:t>[</w:t>
      </w:r>
      <w:r w:rsidR="004E62CD" w:rsidRPr="000A54F7">
        <w:rPr>
          <w:rFonts w:ascii="Calibri" w:hAnsi="Calibri"/>
          <w:b/>
          <w:sz w:val="24"/>
          <w:lang w:val="cs-CZ"/>
        </w:rPr>
        <w:t>3</w:t>
      </w:r>
      <w:r w:rsidRPr="000A54F7">
        <w:rPr>
          <w:rFonts w:ascii="Calibri" w:hAnsi="Calibri"/>
          <w:b/>
          <w:sz w:val="24"/>
          <w:lang w:val="cs-CZ"/>
        </w:rPr>
        <w:t>.2 Pátráme s žáky po příčinách (ne)úspěchu či (ne)zapojení, chybu chápeme jako příležitost k učení.]</w:t>
      </w:r>
    </w:p>
    <w:p w14:paraId="4E6246B8" w14:textId="77777777" w:rsidR="00D00537" w:rsidRPr="000A54F7" w:rsidRDefault="00AD67B1">
      <w:pPr>
        <w:spacing w:after="0"/>
        <w:rPr>
          <w:lang w:val="cs-CZ"/>
        </w:rPr>
      </w:pPr>
      <w:r w:rsidRPr="000A54F7">
        <w:rPr>
          <w:noProof/>
          <w:lang w:val="cs-CZ"/>
        </w:rPr>
        <w:drawing>
          <wp:inline distT="0" distB="0" distL="0" distR="0" wp14:anchorId="3056142E" wp14:editId="7150EB9F">
            <wp:extent cx="5943600" cy="2430799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utput_graph_8.png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307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3FD058" w14:textId="77777777" w:rsidR="00D00537" w:rsidRPr="000A54F7" w:rsidRDefault="00D00537">
      <w:pPr>
        <w:spacing w:after="0"/>
        <w:rPr>
          <w:lang w:val="cs-CZ"/>
        </w:rPr>
      </w:pPr>
    </w:p>
    <w:p w14:paraId="0D6A388B" w14:textId="77777777" w:rsidR="004E62CD" w:rsidRPr="000A54F7" w:rsidRDefault="004E62CD">
      <w:pPr>
        <w:spacing w:after="0"/>
        <w:rPr>
          <w:lang w:val="cs-CZ"/>
        </w:rPr>
      </w:pPr>
    </w:p>
    <w:p w14:paraId="693AF0A0" w14:textId="77777777" w:rsidR="004E62CD" w:rsidRPr="000A54F7" w:rsidRDefault="00AD67B1" w:rsidP="000A54F7">
      <w:pPr>
        <w:spacing w:after="0"/>
        <w:jc w:val="both"/>
        <w:rPr>
          <w:rFonts w:ascii="Calibri" w:hAnsi="Calibri"/>
          <w:b/>
          <w:sz w:val="24"/>
          <w:lang w:val="cs-CZ"/>
        </w:rPr>
      </w:pPr>
      <w:r w:rsidRPr="000A54F7">
        <w:rPr>
          <w:rFonts w:ascii="Calibri" w:hAnsi="Calibri"/>
          <w:b/>
          <w:sz w:val="24"/>
          <w:lang w:val="cs-CZ"/>
        </w:rPr>
        <w:t xml:space="preserve">Otázka: 3. Prosím označte, do jaké míry uplatňujete ve vaší škole tyto principy formativního hodnocení:   </w:t>
      </w:r>
    </w:p>
    <w:p w14:paraId="4A288F18" w14:textId="48A47C22" w:rsidR="00D00537" w:rsidRPr="000A54F7" w:rsidRDefault="00AD67B1" w:rsidP="000A54F7">
      <w:pPr>
        <w:spacing w:after="0"/>
        <w:jc w:val="both"/>
        <w:rPr>
          <w:lang w:val="cs-CZ"/>
        </w:rPr>
      </w:pPr>
      <w:r w:rsidRPr="000A54F7">
        <w:rPr>
          <w:rFonts w:ascii="Calibri" w:hAnsi="Calibri"/>
          <w:b/>
          <w:sz w:val="24"/>
          <w:lang w:val="cs-CZ"/>
        </w:rPr>
        <w:t>[</w:t>
      </w:r>
      <w:r w:rsidR="004E62CD" w:rsidRPr="000A54F7">
        <w:rPr>
          <w:rFonts w:ascii="Calibri" w:hAnsi="Calibri"/>
          <w:b/>
          <w:sz w:val="24"/>
          <w:lang w:val="cs-CZ"/>
        </w:rPr>
        <w:t>3</w:t>
      </w:r>
      <w:r w:rsidRPr="000A54F7">
        <w:rPr>
          <w:rFonts w:ascii="Calibri" w:hAnsi="Calibri"/>
          <w:b/>
          <w:sz w:val="24"/>
          <w:lang w:val="cs-CZ"/>
        </w:rPr>
        <w:t xml:space="preserve">.3 Pravidelně zjišťujeme, co si žáci myslí o výuce a </w:t>
      </w:r>
      <w:proofErr w:type="gramStart"/>
      <w:r w:rsidRPr="000A54F7">
        <w:rPr>
          <w:rFonts w:ascii="Calibri" w:hAnsi="Calibri"/>
          <w:b/>
          <w:sz w:val="24"/>
          <w:lang w:val="cs-CZ"/>
        </w:rPr>
        <w:t>zda-</w:t>
      </w:r>
      <w:proofErr w:type="spellStart"/>
      <w:r w:rsidRPr="000A54F7">
        <w:rPr>
          <w:rFonts w:ascii="Calibri" w:hAnsi="Calibri"/>
          <w:b/>
          <w:sz w:val="24"/>
          <w:lang w:val="cs-CZ"/>
        </w:rPr>
        <w:t>li</w:t>
      </w:r>
      <w:proofErr w:type="spellEnd"/>
      <w:proofErr w:type="gramEnd"/>
      <w:r w:rsidRPr="000A54F7">
        <w:rPr>
          <w:rFonts w:ascii="Calibri" w:hAnsi="Calibri"/>
          <w:b/>
          <w:sz w:val="24"/>
          <w:lang w:val="cs-CZ"/>
        </w:rPr>
        <w:t xml:space="preserve"> jim pomáhá se posouvat k cíli. Nabízíme jim možnost, dát nám zpětnou vazbu.]</w:t>
      </w:r>
    </w:p>
    <w:p w14:paraId="11065E5E" w14:textId="77777777" w:rsidR="00D00537" w:rsidRPr="000A54F7" w:rsidRDefault="00AD67B1">
      <w:pPr>
        <w:spacing w:after="0"/>
        <w:rPr>
          <w:lang w:val="cs-CZ"/>
        </w:rPr>
      </w:pPr>
      <w:r w:rsidRPr="000A54F7">
        <w:rPr>
          <w:noProof/>
          <w:lang w:val="cs-CZ"/>
        </w:rPr>
        <w:drawing>
          <wp:inline distT="0" distB="0" distL="0" distR="0" wp14:anchorId="486C2B79" wp14:editId="78CC8C68">
            <wp:extent cx="5943600" cy="2430799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utput_graph_7.png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307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5EFD09" w14:textId="77777777" w:rsidR="00D00537" w:rsidRPr="000A54F7" w:rsidRDefault="00D00537">
      <w:pPr>
        <w:spacing w:after="0"/>
        <w:rPr>
          <w:lang w:val="cs-CZ"/>
        </w:rPr>
      </w:pPr>
    </w:p>
    <w:p w14:paraId="1A584D91" w14:textId="77777777" w:rsidR="004E62CD" w:rsidRPr="000A54F7" w:rsidRDefault="004E62CD">
      <w:pPr>
        <w:spacing w:after="0"/>
        <w:rPr>
          <w:rFonts w:ascii="Calibri" w:hAnsi="Calibri"/>
          <w:b/>
          <w:sz w:val="24"/>
          <w:lang w:val="cs-CZ"/>
        </w:rPr>
      </w:pPr>
    </w:p>
    <w:p w14:paraId="0CAB45EB" w14:textId="77777777" w:rsidR="004E62CD" w:rsidRPr="000A54F7" w:rsidRDefault="004E62CD">
      <w:pPr>
        <w:spacing w:after="0"/>
        <w:rPr>
          <w:rFonts w:ascii="Calibri" w:hAnsi="Calibri"/>
          <w:b/>
          <w:sz w:val="24"/>
          <w:lang w:val="cs-CZ"/>
        </w:rPr>
      </w:pPr>
    </w:p>
    <w:p w14:paraId="76EC8ED0" w14:textId="77777777" w:rsidR="004E62CD" w:rsidRPr="000A54F7" w:rsidRDefault="004E62CD">
      <w:pPr>
        <w:spacing w:after="0"/>
        <w:rPr>
          <w:rFonts w:ascii="Calibri" w:hAnsi="Calibri"/>
          <w:b/>
          <w:sz w:val="24"/>
          <w:lang w:val="cs-CZ"/>
        </w:rPr>
      </w:pPr>
    </w:p>
    <w:p w14:paraId="7D912050" w14:textId="77777777" w:rsidR="004E62CD" w:rsidRPr="000A54F7" w:rsidRDefault="00AD67B1" w:rsidP="000A54F7">
      <w:pPr>
        <w:spacing w:after="0"/>
        <w:jc w:val="both"/>
        <w:rPr>
          <w:rFonts w:ascii="Calibri" w:hAnsi="Calibri"/>
          <w:b/>
          <w:sz w:val="24"/>
          <w:lang w:val="cs-CZ"/>
        </w:rPr>
      </w:pPr>
      <w:r w:rsidRPr="000A54F7">
        <w:rPr>
          <w:rFonts w:ascii="Calibri" w:hAnsi="Calibri"/>
          <w:b/>
          <w:sz w:val="24"/>
          <w:lang w:val="cs-CZ"/>
        </w:rPr>
        <w:lastRenderedPageBreak/>
        <w:t xml:space="preserve">Otázka: 3. Prosím označte, do jaké míry uplatňujete ve vaší škole tyto principy formativního hodnocení:  </w:t>
      </w:r>
    </w:p>
    <w:p w14:paraId="231E27A6" w14:textId="719108EE" w:rsidR="00D00537" w:rsidRPr="000A54F7" w:rsidRDefault="00AD67B1" w:rsidP="000A54F7">
      <w:pPr>
        <w:spacing w:after="0"/>
        <w:jc w:val="both"/>
        <w:rPr>
          <w:lang w:val="cs-CZ"/>
        </w:rPr>
      </w:pPr>
      <w:r w:rsidRPr="000A54F7">
        <w:rPr>
          <w:rFonts w:ascii="Calibri" w:hAnsi="Calibri"/>
          <w:b/>
          <w:sz w:val="24"/>
          <w:lang w:val="cs-CZ"/>
        </w:rPr>
        <w:t>[</w:t>
      </w:r>
      <w:r w:rsidR="004E62CD" w:rsidRPr="000A54F7">
        <w:rPr>
          <w:rFonts w:ascii="Calibri" w:hAnsi="Calibri"/>
          <w:b/>
          <w:sz w:val="24"/>
          <w:lang w:val="cs-CZ"/>
        </w:rPr>
        <w:t>3</w:t>
      </w:r>
      <w:r w:rsidRPr="000A54F7">
        <w:rPr>
          <w:rFonts w:ascii="Calibri" w:hAnsi="Calibri"/>
          <w:b/>
          <w:sz w:val="24"/>
          <w:lang w:val="cs-CZ"/>
        </w:rPr>
        <w:t>.</w:t>
      </w:r>
      <w:r w:rsidR="004E62CD" w:rsidRPr="000A54F7">
        <w:rPr>
          <w:rFonts w:ascii="Calibri" w:hAnsi="Calibri"/>
          <w:b/>
          <w:sz w:val="24"/>
          <w:lang w:val="cs-CZ"/>
        </w:rPr>
        <w:t>4</w:t>
      </w:r>
      <w:r w:rsidRPr="000A54F7">
        <w:rPr>
          <w:rFonts w:ascii="Calibri" w:hAnsi="Calibri"/>
          <w:b/>
          <w:sz w:val="24"/>
          <w:lang w:val="cs-CZ"/>
        </w:rPr>
        <w:t xml:space="preserve"> Hodnotíme-li známkou, doprovodíme ji slovní zpětnou vazbou (ústní či písemnou).]</w:t>
      </w:r>
    </w:p>
    <w:p w14:paraId="56E3DBED" w14:textId="77777777" w:rsidR="00D00537" w:rsidRPr="000A54F7" w:rsidRDefault="00AD67B1">
      <w:pPr>
        <w:spacing w:after="0"/>
        <w:rPr>
          <w:lang w:val="cs-CZ"/>
        </w:rPr>
      </w:pPr>
      <w:r w:rsidRPr="000A54F7">
        <w:rPr>
          <w:noProof/>
          <w:lang w:val="cs-CZ"/>
        </w:rPr>
        <w:drawing>
          <wp:inline distT="0" distB="0" distL="0" distR="0" wp14:anchorId="5A336E9C" wp14:editId="02274831">
            <wp:extent cx="5943600" cy="2430799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utput_graph_10.png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307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78FE04" w14:textId="77777777" w:rsidR="00D00537" w:rsidRPr="000A54F7" w:rsidRDefault="00D00537">
      <w:pPr>
        <w:spacing w:after="0"/>
        <w:rPr>
          <w:lang w:val="cs-CZ"/>
        </w:rPr>
      </w:pPr>
    </w:p>
    <w:p w14:paraId="67B83974" w14:textId="77777777" w:rsidR="004E62CD" w:rsidRPr="000A54F7" w:rsidRDefault="004E62CD">
      <w:pPr>
        <w:spacing w:after="0"/>
        <w:rPr>
          <w:rFonts w:ascii="Calibri" w:hAnsi="Calibri"/>
          <w:b/>
          <w:sz w:val="24"/>
          <w:lang w:val="cs-CZ"/>
        </w:rPr>
      </w:pPr>
    </w:p>
    <w:p w14:paraId="709A3A70" w14:textId="77777777" w:rsidR="004E62CD" w:rsidRPr="000A54F7" w:rsidRDefault="00AD67B1" w:rsidP="000A54F7">
      <w:pPr>
        <w:spacing w:after="0"/>
        <w:jc w:val="both"/>
        <w:rPr>
          <w:rFonts w:ascii="Calibri" w:hAnsi="Calibri"/>
          <w:b/>
          <w:sz w:val="24"/>
          <w:lang w:val="cs-CZ"/>
        </w:rPr>
      </w:pPr>
      <w:r w:rsidRPr="000A54F7">
        <w:rPr>
          <w:rFonts w:ascii="Calibri" w:hAnsi="Calibri"/>
          <w:b/>
          <w:sz w:val="24"/>
          <w:lang w:val="cs-CZ"/>
        </w:rPr>
        <w:t xml:space="preserve">Otázka: 3. Prosím označte, do jaké míry uplatňujete ve vaší škole tyto principy formativního hodnocení:   </w:t>
      </w:r>
    </w:p>
    <w:p w14:paraId="02B5E761" w14:textId="102A76D1" w:rsidR="00D00537" w:rsidRPr="000A54F7" w:rsidRDefault="00AD67B1">
      <w:pPr>
        <w:spacing w:after="0"/>
        <w:rPr>
          <w:lang w:val="cs-CZ"/>
        </w:rPr>
      </w:pPr>
      <w:r w:rsidRPr="000A54F7">
        <w:rPr>
          <w:rFonts w:ascii="Calibri" w:hAnsi="Calibri"/>
          <w:b/>
          <w:sz w:val="24"/>
          <w:lang w:val="cs-CZ"/>
        </w:rPr>
        <w:t>[</w:t>
      </w:r>
      <w:r w:rsidR="004E62CD" w:rsidRPr="000A54F7">
        <w:rPr>
          <w:rFonts w:ascii="Calibri" w:hAnsi="Calibri"/>
          <w:b/>
          <w:sz w:val="24"/>
          <w:lang w:val="cs-CZ"/>
        </w:rPr>
        <w:t>3</w:t>
      </w:r>
      <w:r w:rsidRPr="000A54F7">
        <w:rPr>
          <w:rFonts w:ascii="Calibri" w:hAnsi="Calibri"/>
          <w:b/>
          <w:sz w:val="24"/>
          <w:lang w:val="cs-CZ"/>
        </w:rPr>
        <w:t>.</w:t>
      </w:r>
      <w:r w:rsidR="004E62CD" w:rsidRPr="000A54F7">
        <w:rPr>
          <w:rFonts w:ascii="Calibri" w:hAnsi="Calibri"/>
          <w:b/>
          <w:sz w:val="24"/>
          <w:lang w:val="cs-CZ"/>
        </w:rPr>
        <w:t>5</w:t>
      </w:r>
      <w:r w:rsidRPr="000A54F7">
        <w:rPr>
          <w:rFonts w:ascii="Calibri" w:hAnsi="Calibri"/>
          <w:b/>
          <w:sz w:val="24"/>
          <w:lang w:val="cs-CZ"/>
        </w:rPr>
        <w:t xml:space="preserve"> Ve slovních hodnoceních používáme popisnou zpětnou vazbu.]</w:t>
      </w:r>
    </w:p>
    <w:p w14:paraId="177A1489" w14:textId="77777777" w:rsidR="00D00537" w:rsidRPr="000A54F7" w:rsidRDefault="00AD67B1">
      <w:pPr>
        <w:spacing w:after="0"/>
        <w:rPr>
          <w:lang w:val="cs-CZ"/>
        </w:rPr>
      </w:pPr>
      <w:r w:rsidRPr="000A54F7">
        <w:rPr>
          <w:noProof/>
          <w:lang w:val="cs-CZ"/>
        </w:rPr>
        <w:drawing>
          <wp:inline distT="0" distB="0" distL="0" distR="0" wp14:anchorId="38093A65" wp14:editId="5512102E">
            <wp:extent cx="5943600" cy="2430799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utput_graph_11.png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307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728A43" w14:textId="77777777" w:rsidR="00D00537" w:rsidRPr="000A54F7" w:rsidRDefault="00D00537">
      <w:pPr>
        <w:spacing w:after="0"/>
        <w:rPr>
          <w:lang w:val="cs-CZ"/>
        </w:rPr>
      </w:pPr>
    </w:p>
    <w:p w14:paraId="19943DD7" w14:textId="77777777" w:rsidR="004E62CD" w:rsidRPr="000A54F7" w:rsidRDefault="004E62CD">
      <w:pPr>
        <w:spacing w:after="0"/>
        <w:rPr>
          <w:rFonts w:ascii="Calibri" w:hAnsi="Calibri"/>
          <w:b/>
          <w:sz w:val="24"/>
          <w:lang w:val="cs-CZ"/>
        </w:rPr>
      </w:pPr>
    </w:p>
    <w:p w14:paraId="2FCEBDC6" w14:textId="77777777" w:rsidR="004E62CD" w:rsidRPr="000A54F7" w:rsidRDefault="004E62CD">
      <w:pPr>
        <w:spacing w:after="0"/>
        <w:rPr>
          <w:rFonts w:ascii="Calibri" w:hAnsi="Calibri"/>
          <w:b/>
          <w:sz w:val="24"/>
          <w:lang w:val="cs-CZ"/>
        </w:rPr>
      </w:pPr>
    </w:p>
    <w:p w14:paraId="77332D5D" w14:textId="77777777" w:rsidR="004E62CD" w:rsidRPr="000A54F7" w:rsidRDefault="004E62CD">
      <w:pPr>
        <w:spacing w:after="0"/>
        <w:rPr>
          <w:rFonts w:ascii="Calibri" w:hAnsi="Calibri"/>
          <w:b/>
          <w:sz w:val="24"/>
          <w:lang w:val="cs-CZ"/>
        </w:rPr>
      </w:pPr>
    </w:p>
    <w:p w14:paraId="6669BD3E" w14:textId="77777777" w:rsidR="004E62CD" w:rsidRPr="000A54F7" w:rsidRDefault="004E62CD">
      <w:pPr>
        <w:spacing w:after="0"/>
        <w:rPr>
          <w:rFonts w:ascii="Calibri" w:hAnsi="Calibri"/>
          <w:b/>
          <w:sz w:val="24"/>
          <w:lang w:val="cs-CZ"/>
        </w:rPr>
      </w:pPr>
    </w:p>
    <w:p w14:paraId="3C36B5F1" w14:textId="77777777" w:rsidR="004E62CD" w:rsidRPr="000A54F7" w:rsidRDefault="00AD67B1" w:rsidP="000A54F7">
      <w:pPr>
        <w:spacing w:after="0"/>
        <w:jc w:val="both"/>
        <w:rPr>
          <w:rFonts w:ascii="Calibri" w:hAnsi="Calibri"/>
          <w:b/>
          <w:sz w:val="24"/>
          <w:lang w:val="cs-CZ"/>
        </w:rPr>
      </w:pPr>
      <w:r w:rsidRPr="000A54F7">
        <w:rPr>
          <w:rFonts w:ascii="Calibri" w:hAnsi="Calibri"/>
          <w:b/>
          <w:sz w:val="24"/>
          <w:lang w:val="cs-CZ"/>
        </w:rPr>
        <w:lastRenderedPageBreak/>
        <w:t xml:space="preserve">Otázka: 3. Prosím označte, do jaké míry uplatňujete ve vaší škole tyto principy formativního hodnocení:   </w:t>
      </w:r>
    </w:p>
    <w:p w14:paraId="622F098D" w14:textId="6D12571E" w:rsidR="00D00537" w:rsidRPr="000A54F7" w:rsidRDefault="00AD67B1">
      <w:pPr>
        <w:spacing w:after="0"/>
        <w:rPr>
          <w:lang w:val="cs-CZ"/>
        </w:rPr>
      </w:pPr>
      <w:r w:rsidRPr="000A54F7">
        <w:rPr>
          <w:rFonts w:ascii="Calibri" w:hAnsi="Calibri"/>
          <w:b/>
          <w:sz w:val="24"/>
          <w:lang w:val="cs-CZ"/>
        </w:rPr>
        <w:t>[</w:t>
      </w:r>
      <w:r w:rsidR="004E62CD" w:rsidRPr="000A54F7">
        <w:rPr>
          <w:rFonts w:ascii="Calibri" w:hAnsi="Calibri"/>
          <w:b/>
          <w:sz w:val="24"/>
          <w:lang w:val="cs-CZ"/>
        </w:rPr>
        <w:t>3</w:t>
      </w:r>
      <w:r w:rsidRPr="000A54F7">
        <w:rPr>
          <w:rFonts w:ascii="Calibri" w:hAnsi="Calibri"/>
          <w:b/>
          <w:sz w:val="24"/>
          <w:lang w:val="cs-CZ"/>
        </w:rPr>
        <w:t>.</w:t>
      </w:r>
      <w:r w:rsidR="004E62CD" w:rsidRPr="000A54F7">
        <w:rPr>
          <w:rFonts w:ascii="Calibri" w:hAnsi="Calibri"/>
          <w:b/>
          <w:sz w:val="24"/>
          <w:lang w:val="cs-CZ"/>
        </w:rPr>
        <w:t>6</w:t>
      </w:r>
      <w:r w:rsidRPr="000A54F7">
        <w:rPr>
          <w:rFonts w:ascii="Calibri" w:hAnsi="Calibri"/>
          <w:b/>
          <w:sz w:val="24"/>
          <w:lang w:val="cs-CZ"/>
        </w:rPr>
        <w:t xml:space="preserve"> Veškeré formy hodnocení opíráme o jasná kritéria, která jsou žákům známa.]</w:t>
      </w:r>
    </w:p>
    <w:p w14:paraId="418E3E90" w14:textId="77777777" w:rsidR="00D00537" w:rsidRPr="000A54F7" w:rsidRDefault="00AD67B1">
      <w:pPr>
        <w:spacing w:after="0"/>
        <w:rPr>
          <w:lang w:val="cs-CZ"/>
        </w:rPr>
      </w:pPr>
      <w:r w:rsidRPr="000A54F7">
        <w:rPr>
          <w:noProof/>
          <w:lang w:val="cs-CZ"/>
        </w:rPr>
        <w:drawing>
          <wp:inline distT="0" distB="0" distL="0" distR="0" wp14:anchorId="31039D3D" wp14:editId="72B3EF8B">
            <wp:extent cx="5943600" cy="2430799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utput_graph_7.png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307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02FA13" w14:textId="77777777" w:rsidR="00D00537" w:rsidRPr="000A54F7" w:rsidRDefault="00D00537">
      <w:pPr>
        <w:spacing w:after="0"/>
        <w:rPr>
          <w:lang w:val="cs-CZ"/>
        </w:rPr>
      </w:pPr>
    </w:p>
    <w:p w14:paraId="1DB0E2BF" w14:textId="77777777" w:rsidR="004E62CD" w:rsidRPr="000A54F7" w:rsidRDefault="004E62CD">
      <w:pPr>
        <w:spacing w:after="0"/>
        <w:rPr>
          <w:rFonts w:ascii="Calibri" w:hAnsi="Calibri"/>
          <w:b/>
          <w:sz w:val="24"/>
          <w:lang w:val="cs-CZ"/>
        </w:rPr>
      </w:pPr>
    </w:p>
    <w:p w14:paraId="230F09D1" w14:textId="77777777" w:rsidR="004E62CD" w:rsidRPr="000A54F7" w:rsidRDefault="00AD67B1" w:rsidP="000A54F7">
      <w:pPr>
        <w:spacing w:after="0"/>
        <w:jc w:val="both"/>
        <w:rPr>
          <w:rFonts w:ascii="Calibri" w:hAnsi="Calibri"/>
          <w:b/>
          <w:sz w:val="24"/>
          <w:lang w:val="cs-CZ"/>
        </w:rPr>
      </w:pPr>
      <w:r w:rsidRPr="000A54F7">
        <w:rPr>
          <w:rFonts w:ascii="Calibri" w:hAnsi="Calibri"/>
          <w:b/>
          <w:sz w:val="24"/>
          <w:lang w:val="cs-CZ"/>
        </w:rPr>
        <w:t xml:space="preserve">Otázka: 3. Prosím označte, do jaké míry uplatňujete ve vaší škole tyto principy formativního hodnocení:   </w:t>
      </w:r>
    </w:p>
    <w:p w14:paraId="5240639F" w14:textId="5DE8B972" w:rsidR="00D00537" w:rsidRPr="000A54F7" w:rsidRDefault="00AD67B1" w:rsidP="000A54F7">
      <w:pPr>
        <w:spacing w:after="0"/>
        <w:jc w:val="both"/>
        <w:rPr>
          <w:lang w:val="cs-CZ"/>
        </w:rPr>
      </w:pPr>
      <w:r w:rsidRPr="000A54F7">
        <w:rPr>
          <w:rFonts w:ascii="Calibri" w:hAnsi="Calibri"/>
          <w:b/>
          <w:sz w:val="24"/>
          <w:lang w:val="cs-CZ"/>
        </w:rPr>
        <w:t>[3.</w:t>
      </w:r>
      <w:r w:rsidR="004E62CD" w:rsidRPr="000A54F7">
        <w:rPr>
          <w:rFonts w:ascii="Calibri" w:hAnsi="Calibri"/>
          <w:b/>
          <w:sz w:val="24"/>
          <w:lang w:val="cs-CZ"/>
        </w:rPr>
        <w:t>7</w:t>
      </w:r>
      <w:r w:rsidRPr="000A54F7">
        <w:rPr>
          <w:rFonts w:ascii="Calibri" w:hAnsi="Calibri"/>
          <w:b/>
          <w:sz w:val="24"/>
          <w:lang w:val="cs-CZ"/>
        </w:rPr>
        <w:t xml:space="preserve"> Posilujeme u žáků nezávislost na nás dospělých tím, že jim umožňujeme hodnotit sami sebe. Dáváme příležitost k sebehodnocení.]</w:t>
      </w:r>
    </w:p>
    <w:p w14:paraId="0B3AB7DC" w14:textId="77777777" w:rsidR="00D00537" w:rsidRPr="000A54F7" w:rsidRDefault="00AD67B1">
      <w:pPr>
        <w:spacing w:after="0"/>
        <w:rPr>
          <w:lang w:val="cs-CZ"/>
        </w:rPr>
      </w:pPr>
      <w:r w:rsidRPr="000A54F7">
        <w:rPr>
          <w:noProof/>
          <w:lang w:val="cs-CZ"/>
        </w:rPr>
        <w:drawing>
          <wp:inline distT="0" distB="0" distL="0" distR="0" wp14:anchorId="7BF9A526" wp14:editId="3341942C">
            <wp:extent cx="5943600" cy="2430799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utput_graph_13.png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307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AC3861" w14:textId="77777777" w:rsidR="00D00537" w:rsidRPr="000A54F7" w:rsidRDefault="00D00537">
      <w:pPr>
        <w:spacing w:after="0"/>
        <w:rPr>
          <w:lang w:val="cs-CZ"/>
        </w:rPr>
      </w:pPr>
    </w:p>
    <w:p w14:paraId="7C0908E6" w14:textId="77777777" w:rsidR="004E62CD" w:rsidRPr="000A54F7" w:rsidRDefault="004E62CD">
      <w:pPr>
        <w:spacing w:after="0"/>
        <w:rPr>
          <w:rFonts w:ascii="Calibri" w:hAnsi="Calibri"/>
          <w:b/>
          <w:sz w:val="24"/>
          <w:lang w:val="cs-CZ"/>
        </w:rPr>
      </w:pPr>
    </w:p>
    <w:p w14:paraId="0D7EA250" w14:textId="77777777" w:rsidR="004E62CD" w:rsidRPr="000A54F7" w:rsidRDefault="004E62CD">
      <w:pPr>
        <w:spacing w:after="0"/>
        <w:rPr>
          <w:rFonts w:ascii="Calibri" w:hAnsi="Calibri"/>
          <w:b/>
          <w:sz w:val="24"/>
          <w:lang w:val="cs-CZ"/>
        </w:rPr>
      </w:pPr>
    </w:p>
    <w:p w14:paraId="11C2077D" w14:textId="77777777" w:rsidR="004E62CD" w:rsidRPr="000A54F7" w:rsidRDefault="004E62CD">
      <w:pPr>
        <w:spacing w:after="0"/>
        <w:rPr>
          <w:rFonts w:ascii="Calibri" w:hAnsi="Calibri"/>
          <w:b/>
          <w:sz w:val="24"/>
          <w:lang w:val="cs-CZ"/>
        </w:rPr>
      </w:pPr>
    </w:p>
    <w:p w14:paraId="0C86C793" w14:textId="77777777" w:rsidR="004E62CD" w:rsidRPr="000A54F7" w:rsidRDefault="004E62CD">
      <w:pPr>
        <w:spacing w:after="0"/>
        <w:rPr>
          <w:rFonts w:ascii="Calibri" w:hAnsi="Calibri"/>
          <w:b/>
          <w:sz w:val="24"/>
          <w:lang w:val="cs-CZ"/>
        </w:rPr>
      </w:pPr>
    </w:p>
    <w:p w14:paraId="70B79CCB" w14:textId="77777777" w:rsidR="004E62CD" w:rsidRPr="000A54F7" w:rsidRDefault="00AD67B1" w:rsidP="000A54F7">
      <w:pPr>
        <w:spacing w:after="0"/>
        <w:jc w:val="both"/>
        <w:rPr>
          <w:rFonts w:ascii="Calibri" w:hAnsi="Calibri"/>
          <w:b/>
          <w:sz w:val="24"/>
          <w:lang w:val="cs-CZ"/>
        </w:rPr>
      </w:pPr>
      <w:r w:rsidRPr="000A54F7">
        <w:rPr>
          <w:rFonts w:ascii="Calibri" w:hAnsi="Calibri"/>
          <w:b/>
          <w:sz w:val="24"/>
          <w:lang w:val="cs-CZ"/>
        </w:rPr>
        <w:lastRenderedPageBreak/>
        <w:t xml:space="preserve">Otázka: 3. Prosím označte, do jaké míry uplatňujete ve vaší škole tyto principy formativního hodnocení:   </w:t>
      </w:r>
    </w:p>
    <w:p w14:paraId="77FBC9AF" w14:textId="5AAADF94" w:rsidR="00D00537" w:rsidRPr="000A54F7" w:rsidRDefault="00AD67B1" w:rsidP="000A54F7">
      <w:pPr>
        <w:spacing w:after="0"/>
        <w:jc w:val="both"/>
        <w:rPr>
          <w:lang w:val="cs-CZ"/>
        </w:rPr>
      </w:pPr>
      <w:r w:rsidRPr="000A54F7">
        <w:rPr>
          <w:rFonts w:ascii="Calibri" w:hAnsi="Calibri"/>
          <w:b/>
          <w:sz w:val="24"/>
          <w:lang w:val="cs-CZ"/>
        </w:rPr>
        <w:t>[3.</w:t>
      </w:r>
      <w:r w:rsidR="004E62CD" w:rsidRPr="000A54F7">
        <w:rPr>
          <w:rFonts w:ascii="Calibri" w:hAnsi="Calibri"/>
          <w:b/>
          <w:sz w:val="24"/>
          <w:lang w:val="cs-CZ"/>
        </w:rPr>
        <w:t>8</w:t>
      </w:r>
      <w:r w:rsidRPr="000A54F7">
        <w:rPr>
          <w:rFonts w:ascii="Calibri" w:hAnsi="Calibri"/>
          <w:b/>
          <w:sz w:val="24"/>
          <w:lang w:val="cs-CZ"/>
        </w:rPr>
        <w:t xml:space="preserve"> Umožňujeme žákům, aby se hodnotili navzájem a aby se učili zpětnou vazbu nejen dávat, ale i přijímat (vrstevnické hodnocení).]</w:t>
      </w:r>
    </w:p>
    <w:p w14:paraId="117546B9" w14:textId="77777777" w:rsidR="00D00537" w:rsidRPr="000A54F7" w:rsidRDefault="00AD67B1">
      <w:pPr>
        <w:spacing w:after="0"/>
        <w:rPr>
          <w:lang w:val="cs-CZ"/>
        </w:rPr>
      </w:pPr>
      <w:r w:rsidRPr="000A54F7">
        <w:rPr>
          <w:noProof/>
          <w:lang w:val="cs-CZ"/>
        </w:rPr>
        <w:drawing>
          <wp:inline distT="0" distB="0" distL="0" distR="0" wp14:anchorId="75DE2F14" wp14:editId="67C0FCF6">
            <wp:extent cx="5943600" cy="2430799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utput_graph_13.png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307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26DC54" w14:textId="77777777" w:rsidR="00D00537" w:rsidRPr="000A54F7" w:rsidRDefault="00D00537">
      <w:pPr>
        <w:spacing w:after="0"/>
        <w:rPr>
          <w:lang w:val="cs-CZ"/>
        </w:rPr>
      </w:pPr>
    </w:p>
    <w:p w14:paraId="618E4FA9" w14:textId="77777777" w:rsidR="004E62CD" w:rsidRPr="000A54F7" w:rsidRDefault="004E62CD">
      <w:pPr>
        <w:spacing w:after="0"/>
        <w:rPr>
          <w:rFonts w:ascii="Calibri" w:hAnsi="Calibri"/>
          <w:b/>
          <w:sz w:val="24"/>
          <w:lang w:val="cs-CZ"/>
        </w:rPr>
      </w:pPr>
    </w:p>
    <w:p w14:paraId="3EE775FE" w14:textId="77777777" w:rsidR="004E62CD" w:rsidRPr="000A54F7" w:rsidRDefault="00AD67B1" w:rsidP="000A54F7">
      <w:pPr>
        <w:spacing w:after="0"/>
        <w:jc w:val="both"/>
        <w:rPr>
          <w:rFonts w:ascii="Calibri" w:hAnsi="Calibri"/>
          <w:b/>
          <w:sz w:val="24"/>
          <w:lang w:val="cs-CZ"/>
        </w:rPr>
      </w:pPr>
      <w:r w:rsidRPr="000A54F7">
        <w:rPr>
          <w:rFonts w:ascii="Calibri" w:hAnsi="Calibri"/>
          <w:b/>
          <w:sz w:val="24"/>
          <w:lang w:val="cs-CZ"/>
        </w:rPr>
        <w:t xml:space="preserve">Otázka: 3. Prosím označte, do jaké míry uplatňujete ve vaší škole tyto principy formativního hodnocení:   </w:t>
      </w:r>
    </w:p>
    <w:p w14:paraId="7CDF7A66" w14:textId="1A6834B8" w:rsidR="00D00537" w:rsidRPr="000A54F7" w:rsidRDefault="00AD67B1">
      <w:pPr>
        <w:spacing w:after="0"/>
        <w:rPr>
          <w:lang w:val="cs-CZ"/>
        </w:rPr>
      </w:pPr>
      <w:r w:rsidRPr="000A54F7">
        <w:rPr>
          <w:rFonts w:ascii="Calibri" w:hAnsi="Calibri"/>
          <w:b/>
          <w:sz w:val="24"/>
          <w:lang w:val="cs-CZ"/>
        </w:rPr>
        <w:t>[3.</w:t>
      </w:r>
      <w:r w:rsidR="004E62CD" w:rsidRPr="000A54F7">
        <w:rPr>
          <w:rFonts w:ascii="Calibri" w:hAnsi="Calibri"/>
          <w:b/>
          <w:sz w:val="24"/>
          <w:lang w:val="cs-CZ"/>
        </w:rPr>
        <w:t>9</w:t>
      </w:r>
      <w:r w:rsidRPr="000A54F7">
        <w:rPr>
          <w:rFonts w:ascii="Calibri" w:hAnsi="Calibri"/>
          <w:b/>
          <w:sz w:val="24"/>
          <w:lang w:val="cs-CZ"/>
        </w:rPr>
        <w:t xml:space="preserve"> Společně s žáky formulujeme kritéria, o které se bude hodnocení opírat.]</w:t>
      </w:r>
    </w:p>
    <w:p w14:paraId="24678CDF" w14:textId="77777777" w:rsidR="00D00537" w:rsidRPr="000A54F7" w:rsidRDefault="00AD67B1">
      <w:pPr>
        <w:spacing w:after="0"/>
        <w:rPr>
          <w:lang w:val="cs-CZ"/>
        </w:rPr>
      </w:pPr>
      <w:r w:rsidRPr="000A54F7">
        <w:rPr>
          <w:noProof/>
          <w:lang w:val="cs-CZ"/>
        </w:rPr>
        <w:drawing>
          <wp:inline distT="0" distB="0" distL="0" distR="0" wp14:anchorId="71B55C61" wp14:editId="55A5EE79">
            <wp:extent cx="5943600" cy="2430799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utput_graph_15.png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307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941D8E" w14:textId="77777777" w:rsidR="00D00537" w:rsidRPr="000A54F7" w:rsidRDefault="00D00537">
      <w:pPr>
        <w:spacing w:after="0"/>
        <w:rPr>
          <w:lang w:val="cs-CZ"/>
        </w:rPr>
      </w:pPr>
    </w:p>
    <w:p w14:paraId="6C7B191E" w14:textId="77777777" w:rsidR="004E62CD" w:rsidRPr="000A54F7" w:rsidRDefault="004E62CD">
      <w:pPr>
        <w:spacing w:after="0"/>
        <w:rPr>
          <w:rFonts w:ascii="Calibri" w:hAnsi="Calibri"/>
          <w:b/>
          <w:sz w:val="24"/>
          <w:lang w:val="cs-CZ"/>
        </w:rPr>
      </w:pPr>
    </w:p>
    <w:p w14:paraId="3D3F2854" w14:textId="77777777" w:rsidR="004E62CD" w:rsidRPr="000A54F7" w:rsidRDefault="004E62CD">
      <w:pPr>
        <w:spacing w:after="0"/>
        <w:rPr>
          <w:rFonts w:ascii="Calibri" w:hAnsi="Calibri"/>
          <w:b/>
          <w:sz w:val="24"/>
          <w:lang w:val="cs-CZ"/>
        </w:rPr>
      </w:pPr>
    </w:p>
    <w:p w14:paraId="4A3E9F69" w14:textId="77777777" w:rsidR="004E62CD" w:rsidRPr="000A54F7" w:rsidRDefault="004E62CD">
      <w:pPr>
        <w:spacing w:after="0"/>
        <w:rPr>
          <w:rFonts w:ascii="Calibri" w:hAnsi="Calibri"/>
          <w:b/>
          <w:sz w:val="24"/>
          <w:lang w:val="cs-CZ"/>
        </w:rPr>
      </w:pPr>
    </w:p>
    <w:p w14:paraId="5015A09D" w14:textId="77777777" w:rsidR="004E62CD" w:rsidRPr="000A54F7" w:rsidRDefault="00AD67B1" w:rsidP="000A54F7">
      <w:pPr>
        <w:spacing w:after="0"/>
        <w:jc w:val="both"/>
        <w:rPr>
          <w:rFonts w:ascii="Calibri" w:hAnsi="Calibri"/>
          <w:b/>
          <w:sz w:val="24"/>
          <w:lang w:val="cs-CZ"/>
        </w:rPr>
      </w:pPr>
      <w:r w:rsidRPr="000A54F7">
        <w:rPr>
          <w:rFonts w:ascii="Calibri" w:hAnsi="Calibri"/>
          <w:b/>
          <w:sz w:val="24"/>
          <w:lang w:val="cs-CZ"/>
        </w:rPr>
        <w:lastRenderedPageBreak/>
        <w:t xml:space="preserve">Otázka: 3. Prosím označte, do jaké míry uplatňujete ve vaší škole tyto principy formativního hodnocení:   </w:t>
      </w:r>
    </w:p>
    <w:p w14:paraId="543EA28E" w14:textId="717132D4" w:rsidR="00D00537" w:rsidRPr="000A54F7" w:rsidRDefault="00AD67B1" w:rsidP="000A54F7">
      <w:pPr>
        <w:spacing w:after="0"/>
        <w:jc w:val="both"/>
        <w:rPr>
          <w:rFonts w:asciiTheme="majorHAnsi" w:hAnsiTheme="majorHAnsi" w:cstheme="majorHAnsi"/>
          <w:lang w:val="cs-CZ"/>
        </w:rPr>
      </w:pPr>
      <w:r w:rsidRPr="000A54F7">
        <w:rPr>
          <w:rFonts w:ascii="Calibri" w:hAnsi="Calibri"/>
          <w:b/>
          <w:sz w:val="24"/>
          <w:lang w:val="cs-CZ"/>
        </w:rPr>
        <w:t>[</w:t>
      </w:r>
      <w:r w:rsidR="004E62CD" w:rsidRPr="000A54F7">
        <w:rPr>
          <w:rFonts w:ascii="Calibri" w:hAnsi="Calibri"/>
          <w:b/>
          <w:sz w:val="24"/>
          <w:lang w:val="cs-CZ"/>
        </w:rPr>
        <w:t>3</w:t>
      </w:r>
      <w:r w:rsidRPr="000A54F7">
        <w:rPr>
          <w:rFonts w:ascii="Calibri" w:hAnsi="Calibri"/>
          <w:b/>
          <w:sz w:val="24"/>
          <w:lang w:val="cs-CZ"/>
        </w:rPr>
        <w:t>.1</w:t>
      </w:r>
      <w:r w:rsidR="004E62CD" w:rsidRPr="000A54F7">
        <w:rPr>
          <w:rFonts w:ascii="Calibri" w:hAnsi="Calibri"/>
          <w:b/>
          <w:sz w:val="24"/>
          <w:lang w:val="cs-CZ"/>
        </w:rPr>
        <w:t>0</w:t>
      </w:r>
      <w:r w:rsidRPr="000A54F7">
        <w:rPr>
          <w:rFonts w:ascii="Calibri" w:hAnsi="Calibri"/>
          <w:b/>
          <w:sz w:val="24"/>
          <w:lang w:val="cs-CZ"/>
        </w:rPr>
        <w:t xml:space="preserve"> V průběhu vyučování zjišťujeme momentální stav porozumění a zapojení žáků.]</w:t>
      </w:r>
    </w:p>
    <w:p w14:paraId="01EF16DA" w14:textId="64FF5A61" w:rsidR="00D00537" w:rsidRPr="000A54F7" w:rsidRDefault="00C67AE5" w:rsidP="000A54F7">
      <w:pPr>
        <w:pStyle w:val="Odstavecseseznamem"/>
        <w:numPr>
          <w:ilvl w:val="0"/>
          <w:numId w:val="10"/>
        </w:numPr>
        <w:spacing w:after="0"/>
        <w:jc w:val="both"/>
        <w:rPr>
          <w:rFonts w:asciiTheme="majorHAnsi" w:hAnsiTheme="majorHAnsi" w:cstheme="majorHAnsi"/>
          <w:lang w:val="cs-CZ"/>
        </w:rPr>
      </w:pPr>
      <w:r w:rsidRPr="000A54F7">
        <w:rPr>
          <w:rFonts w:asciiTheme="majorHAnsi" w:hAnsiTheme="majorHAnsi" w:cstheme="majorHAnsi"/>
          <w:lang w:val="cs-CZ"/>
        </w:rPr>
        <w:t>Všichni respondenti odpověděli “Pravidelně” (100</w:t>
      </w:r>
      <w:r w:rsidR="000A54F7">
        <w:rPr>
          <w:rFonts w:asciiTheme="majorHAnsi" w:hAnsiTheme="majorHAnsi" w:cstheme="majorHAnsi"/>
          <w:lang w:val="cs-CZ"/>
        </w:rPr>
        <w:t xml:space="preserve"> </w:t>
      </w:r>
      <w:r w:rsidRPr="000A54F7">
        <w:rPr>
          <w:rFonts w:asciiTheme="majorHAnsi" w:hAnsiTheme="majorHAnsi" w:cstheme="majorHAnsi"/>
          <w:lang w:val="cs-CZ"/>
        </w:rPr>
        <w:t>%)</w:t>
      </w:r>
    </w:p>
    <w:p w14:paraId="4C4C66F0" w14:textId="77777777" w:rsidR="00D00537" w:rsidRPr="000A54F7" w:rsidRDefault="00D00537">
      <w:pPr>
        <w:spacing w:after="0"/>
        <w:rPr>
          <w:lang w:val="cs-CZ"/>
        </w:rPr>
      </w:pPr>
    </w:p>
    <w:p w14:paraId="5283545A" w14:textId="77777777" w:rsidR="00FC1508" w:rsidRPr="000A54F7" w:rsidRDefault="00FC1508">
      <w:pPr>
        <w:spacing w:after="0"/>
        <w:contextualSpacing/>
        <w:rPr>
          <w:rFonts w:ascii="Calibri" w:hAnsi="Calibri"/>
          <w:b/>
          <w:sz w:val="24"/>
          <w:lang w:val="cs-CZ"/>
        </w:rPr>
      </w:pPr>
    </w:p>
    <w:p w14:paraId="4627707C" w14:textId="77777777" w:rsidR="00FC1508" w:rsidRPr="000A54F7" w:rsidRDefault="00AD67B1" w:rsidP="000A54F7">
      <w:pPr>
        <w:spacing w:after="0"/>
        <w:jc w:val="both"/>
        <w:rPr>
          <w:rFonts w:ascii="Calibri" w:hAnsi="Calibri"/>
          <w:b/>
          <w:sz w:val="24"/>
          <w:lang w:val="cs-CZ"/>
        </w:rPr>
      </w:pPr>
      <w:r w:rsidRPr="000A54F7">
        <w:rPr>
          <w:rFonts w:ascii="Calibri" w:hAnsi="Calibri"/>
          <w:b/>
          <w:sz w:val="24"/>
          <w:lang w:val="cs-CZ"/>
        </w:rPr>
        <w:t xml:space="preserve">Otázka: 3. Prosím označte, do jaké míry uplatňujete ve vaší škole tyto principy formativního hodnocení:  </w:t>
      </w:r>
    </w:p>
    <w:p w14:paraId="2A15D271" w14:textId="64AE59D8" w:rsidR="00D00537" w:rsidRPr="000A54F7" w:rsidRDefault="00AD67B1" w:rsidP="000A54F7">
      <w:pPr>
        <w:spacing w:after="0"/>
        <w:jc w:val="both"/>
        <w:rPr>
          <w:lang w:val="cs-CZ"/>
        </w:rPr>
      </w:pPr>
      <w:r w:rsidRPr="000A54F7">
        <w:rPr>
          <w:rFonts w:ascii="Calibri" w:hAnsi="Calibri"/>
          <w:b/>
          <w:sz w:val="24"/>
          <w:lang w:val="cs-CZ"/>
        </w:rPr>
        <w:t>[</w:t>
      </w:r>
      <w:r w:rsidR="00FC1508" w:rsidRPr="000A54F7">
        <w:rPr>
          <w:rFonts w:ascii="Calibri" w:hAnsi="Calibri"/>
          <w:b/>
          <w:sz w:val="24"/>
          <w:lang w:val="cs-CZ"/>
        </w:rPr>
        <w:t>3</w:t>
      </w:r>
      <w:r w:rsidRPr="000A54F7">
        <w:rPr>
          <w:rFonts w:ascii="Calibri" w:hAnsi="Calibri"/>
          <w:b/>
          <w:sz w:val="24"/>
          <w:lang w:val="cs-CZ"/>
        </w:rPr>
        <w:t>.</w:t>
      </w:r>
      <w:r w:rsidR="00FC1508" w:rsidRPr="000A54F7">
        <w:rPr>
          <w:rFonts w:ascii="Calibri" w:hAnsi="Calibri"/>
          <w:b/>
          <w:sz w:val="24"/>
          <w:lang w:val="cs-CZ"/>
        </w:rPr>
        <w:t>11</w:t>
      </w:r>
      <w:r w:rsidRPr="000A54F7">
        <w:rPr>
          <w:rFonts w:ascii="Calibri" w:hAnsi="Calibri"/>
          <w:b/>
          <w:sz w:val="24"/>
          <w:lang w:val="cs-CZ"/>
        </w:rPr>
        <w:t xml:space="preserve"> Pravidelně nabízíme prostor pro reflexi, v </w:t>
      </w:r>
      <w:proofErr w:type="gramStart"/>
      <w:r w:rsidRPr="000A54F7">
        <w:rPr>
          <w:rFonts w:ascii="Calibri" w:hAnsi="Calibri"/>
          <w:b/>
          <w:sz w:val="24"/>
          <w:lang w:val="cs-CZ"/>
        </w:rPr>
        <w:t>rámci</w:t>
      </w:r>
      <w:proofErr w:type="gramEnd"/>
      <w:r w:rsidRPr="000A54F7">
        <w:rPr>
          <w:rFonts w:ascii="Calibri" w:hAnsi="Calibri"/>
          <w:b/>
          <w:sz w:val="24"/>
          <w:lang w:val="cs-CZ"/>
        </w:rPr>
        <w:t xml:space="preserve"> které žáci zhodnotí, kde se nachází na cestě k cíli, případně co jim pomáhá či brání jít dál.]</w:t>
      </w:r>
    </w:p>
    <w:p w14:paraId="22370DF2" w14:textId="77777777" w:rsidR="00D00537" w:rsidRPr="000A54F7" w:rsidRDefault="00AD67B1">
      <w:pPr>
        <w:spacing w:after="0"/>
        <w:rPr>
          <w:lang w:val="cs-CZ"/>
        </w:rPr>
      </w:pPr>
      <w:r w:rsidRPr="000A54F7">
        <w:rPr>
          <w:noProof/>
          <w:lang w:val="cs-CZ"/>
        </w:rPr>
        <w:drawing>
          <wp:inline distT="0" distB="0" distL="0" distR="0" wp14:anchorId="6C21FFBB" wp14:editId="6F5C8A0A">
            <wp:extent cx="5943600" cy="2430799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utput_graph_8.png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307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1ECF09" w14:textId="77777777" w:rsidR="00D00537" w:rsidRPr="000A54F7" w:rsidRDefault="00D00537">
      <w:pPr>
        <w:spacing w:after="0"/>
        <w:rPr>
          <w:lang w:val="cs-CZ"/>
        </w:rPr>
      </w:pPr>
    </w:p>
    <w:p w14:paraId="5F827DEF" w14:textId="77777777" w:rsidR="00FC1508" w:rsidRPr="000A54F7" w:rsidRDefault="00AD67B1" w:rsidP="000A54F7">
      <w:pPr>
        <w:spacing w:after="0"/>
        <w:jc w:val="both"/>
        <w:rPr>
          <w:rFonts w:ascii="Calibri" w:hAnsi="Calibri"/>
          <w:b/>
          <w:sz w:val="24"/>
          <w:lang w:val="cs-CZ"/>
        </w:rPr>
      </w:pPr>
      <w:r w:rsidRPr="000A54F7">
        <w:rPr>
          <w:rFonts w:ascii="Calibri" w:hAnsi="Calibri"/>
          <w:b/>
          <w:sz w:val="24"/>
          <w:lang w:val="cs-CZ"/>
        </w:rPr>
        <w:t xml:space="preserve">Otázka: 3. Prosím označte, do jaké míry uplatňujete ve vaší škole tyto principy formativního hodnocení:  </w:t>
      </w:r>
    </w:p>
    <w:p w14:paraId="79F9691A" w14:textId="64576751" w:rsidR="00D00537" w:rsidRPr="000A54F7" w:rsidRDefault="00AD67B1" w:rsidP="000A54F7">
      <w:pPr>
        <w:spacing w:after="0"/>
        <w:jc w:val="both"/>
        <w:rPr>
          <w:lang w:val="cs-CZ"/>
        </w:rPr>
      </w:pPr>
      <w:r w:rsidRPr="000A54F7">
        <w:rPr>
          <w:rFonts w:ascii="Calibri" w:hAnsi="Calibri"/>
          <w:b/>
          <w:sz w:val="24"/>
          <w:lang w:val="cs-CZ"/>
        </w:rPr>
        <w:t>[</w:t>
      </w:r>
      <w:r w:rsidR="00FC1508" w:rsidRPr="000A54F7">
        <w:rPr>
          <w:rFonts w:ascii="Calibri" w:hAnsi="Calibri"/>
          <w:b/>
          <w:sz w:val="24"/>
          <w:lang w:val="cs-CZ"/>
        </w:rPr>
        <w:t>3</w:t>
      </w:r>
      <w:r w:rsidRPr="000A54F7">
        <w:rPr>
          <w:rFonts w:ascii="Calibri" w:hAnsi="Calibri"/>
          <w:b/>
          <w:sz w:val="24"/>
          <w:lang w:val="cs-CZ"/>
        </w:rPr>
        <w:t>.</w:t>
      </w:r>
      <w:r w:rsidR="00FC1508" w:rsidRPr="000A54F7">
        <w:rPr>
          <w:rFonts w:ascii="Calibri" w:hAnsi="Calibri"/>
          <w:b/>
          <w:sz w:val="24"/>
          <w:lang w:val="cs-CZ"/>
        </w:rPr>
        <w:t>12</w:t>
      </w:r>
      <w:r w:rsidRPr="000A54F7">
        <w:rPr>
          <w:rFonts w:ascii="Calibri" w:hAnsi="Calibri"/>
          <w:b/>
          <w:sz w:val="24"/>
          <w:lang w:val="cs-CZ"/>
        </w:rPr>
        <w:t xml:space="preserve"> Dáváme žákům příležitost monitorovat svůj pokrok v kontextu dlouhodobých cílů.]</w:t>
      </w:r>
    </w:p>
    <w:p w14:paraId="70420CAB" w14:textId="77777777" w:rsidR="00D00537" w:rsidRPr="000A54F7" w:rsidRDefault="00AD67B1">
      <w:pPr>
        <w:spacing w:after="0"/>
        <w:rPr>
          <w:lang w:val="cs-CZ"/>
        </w:rPr>
      </w:pPr>
      <w:r w:rsidRPr="000A54F7">
        <w:rPr>
          <w:noProof/>
          <w:lang w:val="cs-CZ"/>
        </w:rPr>
        <w:drawing>
          <wp:inline distT="0" distB="0" distL="0" distR="0" wp14:anchorId="4C288B0E" wp14:editId="56E960EA">
            <wp:extent cx="5941962" cy="2266950"/>
            <wp:effectExtent l="0" t="0" r="1905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utput_graph_15.png"/>
                    <pic:cNvPicPr/>
                  </pic:nvPicPr>
                  <pic:blipFill rotWithShape="1">
                    <a:blip r:embed="rId61"/>
                    <a:srcRect t="784" b="59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554" cy="22675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0ECF0A3" w14:textId="77777777" w:rsidR="00D00537" w:rsidRPr="000A54F7" w:rsidRDefault="00D00537">
      <w:pPr>
        <w:spacing w:after="0"/>
        <w:rPr>
          <w:lang w:val="cs-CZ"/>
        </w:rPr>
      </w:pPr>
    </w:p>
    <w:p w14:paraId="0CD86214" w14:textId="77777777" w:rsidR="00D00537" w:rsidRPr="000A54F7" w:rsidRDefault="00AD67B1" w:rsidP="000A54F7">
      <w:pPr>
        <w:spacing w:after="0"/>
        <w:jc w:val="both"/>
        <w:rPr>
          <w:rFonts w:ascii="Calibri" w:hAnsi="Calibri"/>
          <w:b/>
          <w:sz w:val="24"/>
          <w:lang w:val="cs-CZ"/>
        </w:rPr>
      </w:pPr>
      <w:r w:rsidRPr="000A54F7">
        <w:rPr>
          <w:rFonts w:ascii="Calibri" w:hAnsi="Calibri"/>
          <w:b/>
          <w:sz w:val="24"/>
          <w:lang w:val="cs-CZ"/>
        </w:rPr>
        <w:t>Otázka: 4. Prosím, označte, které níže uvedené aktivity formativního hodnocení plánujete ve vaší škole v příštím školním roce intenzivněji uplatňovat, resp. posílit. (Označte všechny aktivity, které jsou pro vaši školu relevantní.)</w:t>
      </w:r>
    </w:p>
    <w:p w14:paraId="02DB472B" w14:textId="77777777" w:rsidR="00D00537" w:rsidRPr="000A54F7" w:rsidRDefault="00D00537">
      <w:pPr>
        <w:spacing w:after="0"/>
        <w:rPr>
          <w:lang w:val="cs-CZ"/>
        </w:rPr>
      </w:pPr>
    </w:p>
    <w:tbl>
      <w:tblPr>
        <w:tblStyle w:val="Mkatabulky"/>
        <w:tblW w:w="0" w:type="auto"/>
        <w:tblInd w:w="38" w:type="dxa"/>
        <w:tblLook w:val="04A0" w:firstRow="1" w:lastRow="0" w:firstColumn="1" w:lastColumn="0" w:noHBand="0" w:noVBand="1"/>
      </w:tblPr>
      <w:tblGrid>
        <w:gridCol w:w="496"/>
        <w:gridCol w:w="8284"/>
      </w:tblGrid>
      <w:tr w:rsidR="00C67AE5" w:rsidRPr="000A54F7" w14:paraId="1AE70ACD" w14:textId="77777777" w:rsidTr="00C67AE5">
        <w:tc>
          <w:tcPr>
            <w:tcW w:w="496" w:type="dxa"/>
          </w:tcPr>
          <w:p w14:paraId="7520EB8C" w14:textId="157953F7" w:rsidR="00C67AE5" w:rsidRPr="000A54F7" w:rsidRDefault="00C67AE5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>3x</w:t>
            </w:r>
          </w:p>
        </w:tc>
        <w:tc>
          <w:tcPr>
            <w:tcW w:w="8284" w:type="dxa"/>
          </w:tcPr>
          <w:p w14:paraId="0AF95964" w14:textId="2A2147B6" w:rsidR="00C67AE5" w:rsidRPr="000A54F7" w:rsidRDefault="00C67AE5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>1.1 Snažíme se do výuky zapojit všechny žáky, nejen několik nejaktivnějších (</w:t>
            </w:r>
            <w:proofErr w:type="spellStart"/>
            <w:r w:rsidRPr="000A54F7">
              <w:rPr>
                <w:rFonts w:asciiTheme="majorHAnsi" w:hAnsiTheme="majorHAnsi" w:cstheme="majorHAnsi"/>
                <w:lang w:val="cs-CZ"/>
              </w:rPr>
              <w:t>losovátka</w:t>
            </w:r>
            <w:proofErr w:type="spellEnd"/>
            <w:r w:rsidRPr="000A54F7">
              <w:rPr>
                <w:rFonts w:asciiTheme="majorHAnsi" w:hAnsiTheme="majorHAnsi" w:cstheme="majorHAnsi"/>
                <w:lang w:val="cs-CZ"/>
              </w:rPr>
              <w:t>, mazací tabulky, aplikace</w:t>
            </w:r>
            <w:proofErr w:type="gramStart"/>
            <w:r w:rsidRPr="000A54F7">
              <w:rPr>
                <w:rFonts w:asciiTheme="majorHAnsi" w:hAnsiTheme="majorHAnsi" w:cstheme="majorHAnsi"/>
                <w:lang w:val="cs-CZ"/>
              </w:rPr>
              <w:t xml:space="preserve"> ….</w:t>
            </w:r>
            <w:proofErr w:type="gramEnd"/>
            <w:r w:rsidRPr="000A54F7">
              <w:rPr>
                <w:rFonts w:asciiTheme="majorHAnsi" w:hAnsiTheme="majorHAnsi" w:cstheme="majorHAnsi"/>
                <w:lang w:val="cs-CZ"/>
              </w:rPr>
              <w:t>).</w:t>
            </w:r>
          </w:p>
        </w:tc>
      </w:tr>
      <w:tr w:rsidR="00C67AE5" w:rsidRPr="000A54F7" w14:paraId="7E1453D7" w14:textId="77777777" w:rsidTr="00C67AE5">
        <w:tc>
          <w:tcPr>
            <w:tcW w:w="496" w:type="dxa"/>
          </w:tcPr>
          <w:p w14:paraId="2C961A2A" w14:textId="6A96DE0E" w:rsidR="00C67AE5" w:rsidRPr="000A54F7" w:rsidRDefault="00C67AE5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>3x</w:t>
            </w:r>
          </w:p>
        </w:tc>
        <w:tc>
          <w:tcPr>
            <w:tcW w:w="8284" w:type="dxa"/>
          </w:tcPr>
          <w:p w14:paraId="15767FDF" w14:textId="65174363" w:rsidR="00C67AE5" w:rsidRPr="000A54F7" w:rsidRDefault="00C67AE5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>1.2 Pátráme s žáky po příčinách (ne)úspěchu či (ne)zapojení, chybu chápeme jako příležitost k učení.</w:t>
            </w:r>
          </w:p>
        </w:tc>
      </w:tr>
      <w:tr w:rsidR="00C67AE5" w:rsidRPr="000A54F7" w14:paraId="1DCECCAB" w14:textId="77777777" w:rsidTr="00C67AE5">
        <w:tc>
          <w:tcPr>
            <w:tcW w:w="496" w:type="dxa"/>
          </w:tcPr>
          <w:p w14:paraId="6CE16A65" w14:textId="38D1A92F" w:rsidR="00C67AE5" w:rsidRPr="000A54F7" w:rsidRDefault="00C67AE5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>3x</w:t>
            </w:r>
          </w:p>
        </w:tc>
        <w:tc>
          <w:tcPr>
            <w:tcW w:w="8284" w:type="dxa"/>
          </w:tcPr>
          <w:p w14:paraId="1EBB984F" w14:textId="34E2DF8C" w:rsidR="00C67AE5" w:rsidRPr="000A54F7" w:rsidRDefault="00C67AE5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 xml:space="preserve">1.3 Pravidelně zjišťujeme, co si žáci myslí o výuce a </w:t>
            </w:r>
            <w:proofErr w:type="gramStart"/>
            <w:r w:rsidRPr="000A54F7">
              <w:rPr>
                <w:rFonts w:asciiTheme="majorHAnsi" w:hAnsiTheme="majorHAnsi" w:cstheme="majorHAnsi"/>
                <w:lang w:val="cs-CZ"/>
              </w:rPr>
              <w:t>zda-</w:t>
            </w:r>
            <w:proofErr w:type="spellStart"/>
            <w:r w:rsidRPr="000A54F7">
              <w:rPr>
                <w:rFonts w:asciiTheme="majorHAnsi" w:hAnsiTheme="majorHAnsi" w:cstheme="majorHAnsi"/>
                <w:lang w:val="cs-CZ"/>
              </w:rPr>
              <w:t>li</w:t>
            </w:r>
            <w:proofErr w:type="spellEnd"/>
            <w:proofErr w:type="gramEnd"/>
            <w:r w:rsidRPr="000A54F7">
              <w:rPr>
                <w:rFonts w:asciiTheme="majorHAnsi" w:hAnsiTheme="majorHAnsi" w:cstheme="majorHAnsi"/>
                <w:lang w:val="cs-CZ"/>
              </w:rPr>
              <w:t xml:space="preserve"> jim pomáhá se posouvat k cíli. Nabízíme jim možnost, dát nám zpětnou vazbu.</w:t>
            </w:r>
          </w:p>
        </w:tc>
      </w:tr>
      <w:tr w:rsidR="00C67AE5" w:rsidRPr="000A54F7" w14:paraId="67BD0ADD" w14:textId="77777777" w:rsidTr="00C67AE5">
        <w:tc>
          <w:tcPr>
            <w:tcW w:w="496" w:type="dxa"/>
          </w:tcPr>
          <w:p w14:paraId="218E77EB" w14:textId="5E5451B4" w:rsidR="00C67AE5" w:rsidRPr="000A54F7" w:rsidRDefault="00C67AE5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>3x</w:t>
            </w:r>
          </w:p>
        </w:tc>
        <w:tc>
          <w:tcPr>
            <w:tcW w:w="8284" w:type="dxa"/>
          </w:tcPr>
          <w:p w14:paraId="719B23E5" w14:textId="5DFA20EF" w:rsidR="00C67AE5" w:rsidRPr="000A54F7" w:rsidRDefault="00C67AE5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>2.1 Hodnotíme-li známkou, doprovodíme ji slovní zpětnou vazbou (ústní či písemnou).</w:t>
            </w:r>
          </w:p>
        </w:tc>
      </w:tr>
      <w:tr w:rsidR="00C67AE5" w:rsidRPr="000A54F7" w14:paraId="1F82A444" w14:textId="77777777" w:rsidTr="00C67AE5">
        <w:tc>
          <w:tcPr>
            <w:tcW w:w="496" w:type="dxa"/>
          </w:tcPr>
          <w:p w14:paraId="5A56B818" w14:textId="63CF5A3A" w:rsidR="00C67AE5" w:rsidRPr="000A54F7" w:rsidRDefault="00C67AE5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>1x</w:t>
            </w:r>
          </w:p>
        </w:tc>
        <w:tc>
          <w:tcPr>
            <w:tcW w:w="8284" w:type="dxa"/>
          </w:tcPr>
          <w:p w14:paraId="4BE15B91" w14:textId="3F033E27" w:rsidR="00C67AE5" w:rsidRPr="000A54F7" w:rsidRDefault="00C67AE5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>2.2 Ve slovních hodnoceních používáme popisnou zpětnou vazbu.</w:t>
            </w:r>
          </w:p>
        </w:tc>
      </w:tr>
      <w:tr w:rsidR="00C67AE5" w:rsidRPr="000A54F7" w14:paraId="1A40AF49" w14:textId="77777777" w:rsidTr="00C67AE5">
        <w:tc>
          <w:tcPr>
            <w:tcW w:w="496" w:type="dxa"/>
          </w:tcPr>
          <w:p w14:paraId="71E48F54" w14:textId="24C55C3B" w:rsidR="00C67AE5" w:rsidRPr="000A54F7" w:rsidRDefault="00C67AE5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>3x</w:t>
            </w:r>
          </w:p>
        </w:tc>
        <w:tc>
          <w:tcPr>
            <w:tcW w:w="8284" w:type="dxa"/>
          </w:tcPr>
          <w:p w14:paraId="685B866B" w14:textId="0C96EC02" w:rsidR="00C67AE5" w:rsidRPr="000A54F7" w:rsidRDefault="00C67AE5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>2.3 Veškeré formy hodnocení opíráme o jasná kritéria, která jsou žákům známa.</w:t>
            </w:r>
          </w:p>
        </w:tc>
      </w:tr>
      <w:tr w:rsidR="00C67AE5" w:rsidRPr="000A54F7" w14:paraId="1B419AC4" w14:textId="77777777" w:rsidTr="00C67AE5">
        <w:tc>
          <w:tcPr>
            <w:tcW w:w="496" w:type="dxa"/>
          </w:tcPr>
          <w:p w14:paraId="1FD00E91" w14:textId="42701242" w:rsidR="00C67AE5" w:rsidRPr="000A54F7" w:rsidRDefault="00C67AE5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>2x</w:t>
            </w:r>
          </w:p>
        </w:tc>
        <w:tc>
          <w:tcPr>
            <w:tcW w:w="8284" w:type="dxa"/>
          </w:tcPr>
          <w:p w14:paraId="0BCB8F35" w14:textId="68B6E816" w:rsidR="00C67AE5" w:rsidRPr="000A54F7" w:rsidRDefault="00C67AE5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>3.1 Posilujeme u žáků nezávislost na nás dospělých tím, že jim umožňujeme hodnotit sami sebe. Dáváme příležitost k sebehodnocení.</w:t>
            </w:r>
          </w:p>
        </w:tc>
      </w:tr>
      <w:tr w:rsidR="00C67AE5" w:rsidRPr="000A54F7" w14:paraId="1DACE1A3" w14:textId="77777777" w:rsidTr="00C67AE5">
        <w:tc>
          <w:tcPr>
            <w:tcW w:w="496" w:type="dxa"/>
          </w:tcPr>
          <w:p w14:paraId="35B2FA6E" w14:textId="60794B1C" w:rsidR="00C67AE5" w:rsidRPr="000A54F7" w:rsidRDefault="00C67AE5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>3x</w:t>
            </w:r>
          </w:p>
        </w:tc>
        <w:tc>
          <w:tcPr>
            <w:tcW w:w="8284" w:type="dxa"/>
          </w:tcPr>
          <w:p w14:paraId="2E3E0E07" w14:textId="427B0CFB" w:rsidR="00C67AE5" w:rsidRPr="000A54F7" w:rsidRDefault="00C67AE5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>3.2 Umožňujeme žákům, aby se hodnotili navzájem a aby se učili zpětnou vazbu nejen dávat, ale i přijímat (vrstevnické hodnocení).</w:t>
            </w:r>
          </w:p>
        </w:tc>
      </w:tr>
      <w:tr w:rsidR="00C67AE5" w:rsidRPr="000A54F7" w14:paraId="55DA4621" w14:textId="77777777" w:rsidTr="00C67AE5">
        <w:tc>
          <w:tcPr>
            <w:tcW w:w="496" w:type="dxa"/>
          </w:tcPr>
          <w:p w14:paraId="1314E121" w14:textId="284368E9" w:rsidR="00C67AE5" w:rsidRPr="000A54F7" w:rsidRDefault="00C67AE5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>2x</w:t>
            </w:r>
          </w:p>
        </w:tc>
        <w:tc>
          <w:tcPr>
            <w:tcW w:w="8284" w:type="dxa"/>
          </w:tcPr>
          <w:p w14:paraId="230D71FA" w14:textId="2D4135CA" w:rsidR="00C67AE5" w:rsidRPr="000A54F7" w:rsidRDefault="00C67AE5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>3.3 Společně s žáky formulujeme kritéria, o které se bude hodnocení opírat.</w:t>
            </w:r>
          </w:p>
        </w:tc>
      </w:tr>
      <w:tr w:rsidR="00C67AE5" w:rsidRPr="000A54F7" w14:paraId="06227251" w14:textId="77777777" w:rsidTr="00C67AE5">
        <w:tc>
          <w:tcPr>
            <w:tcW w:w="496" w:type="dxa"/>
          </w:tcPr>
          <w:p w14:paraId="2933995D" w14:textId="3D1C7029" w:rsidR="00C67AE5" w:rsidRPr="000A54F7" w:rsidRDefault="00C67AE5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>3x</w:t>
            </w:r>
          </w:p>
        </w:tc>
        <w:tc>
          <w:tcPr>
            <w:tcW w:w="8284" w:type="dxa"/>
          </w:tcPr>
          <w:p w14:paraId="3B8F5E53" w14:textId="1D397C5F" w:rsidR="00C67AE5" w:rsidRPr="000A54F7" w:rsidRDefault="00C67AE5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>4.1 V průběhu vyučování zjišťujeme momentální stav porozumění a zapojení žáků.</w:t>
            </w:r>
          </w:p>
        </w:tc>
      </w:tr>
      <w:tr w:rsidR="00C67AE5" w:rsidRPr="000A54F7" w14:paraId="36852533" w14:textId="77777777" w:rsidTr="00C67AE5">
        <w:tc>
          <w:tcPr>
            <w:tcW w:w="496" w:type="dxa"/>
          </w:tcPr>
          <w:p w14:paraId="78EF91D8" w14:textId="0707B39C" w:rsidR="00C67AE5" w:rsidRPr="000A54F7" w:rsidRDefault="00C67AE5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>2x</w:t>
            </w:r>
          </w:p>
        </w:tc>
        <w:tc>
          <w:tcPr>
            <w:tcW w:w="8284" w:type="dxa"/>
          </w:tcPr>
          <w:p w14:paraId="19BB0395" w14:textId="30707160" w:rsidR="00C67AE5" w:rsidRPr="000A54F7" w:rsidRDefault="00C67AE5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 xml:space="preserve">4.2 Pravidelně nabízíme prostor pro reflexi, v </w:t>
            </w:r>
            <w:proofErr w:type="gramStart"/>
            <w:r w:rsidRPr="000A54F7">
              <w:rPr>
                <w:rFonts w:asciiTheme="majorHAnsi" w:hAnsiTheme="majorHAnsi" w:cstheme="majorHAnsi"/>
                <w:lang w:val="cs-CZ"/>
              </w:rPr>
              <w:t>rámci</w:t>
            </w:r>
            <w:proofErr w:type="gramEnd"/>
            <w:r w:rsidRPr="000A54F7">
              <w:rPr>
                <w:rFonts w:asciiTheme="majorHAnsi" w:hAnsiTheme="majorHAnsi" w:cstheme="majorHAnsi"/>
                <w:lang w:val="cs-CZ"/>
              </w:rPr>
              <w:t xml:space="preserve"> které žáci zhodnotí, kde se nachází na cestě k cíli, případně co jim pomáhá či brání jít dál.</w:t>
            </w:r>
          </w:p>
        </w:tc>
      </w:tr>
      <w:tr w:rsidR="00C67AE5" w:rsidRPr="000A54F7" w14:paraId="24941E45" w14:textId="77777777" w:rsidTr="00C67AE5">
        <w:tc>
          <w:tcPr>
            <w:tcW w:w="496" w:type="dxa"/>
          </w:tcPr>
          <w:p w14:paraId="06AC7E7A" w14:textId="4D820B90" w:rsidR="00C67AE5" w:rsidRPr="000A54F7" w:rsidRDefault="00C67AE5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>2x</w:t>
            </w:r>
          </w:p>
        </w:tc>
        <w:tc>
          <w:tcPr>
            <w:tcW w:w="8284" w:type="dxa"/>
          </w:tcPr>
          <w:p w14:paraId="227CB0B7" w14:textId="182E6616" w:rsidR="00C67AE5" w:rsidRPr="000A54F7" w:rsidRDefault="00C67AE5">
            <w:pPr>
              <w:rPr>
                <w:rFonts w:asciiTheme="majorHAnsi" w:hAnsiTheme="majorHAnsi" w:cstheme="majorHAnsi"/>
                <w:lang w:val="cs-CZ"/>
              </w:rPr>
            </w:pPr>
            <w:r w:rsidRPr="000A54F7">
              <w:rPr>
                <w:rFonts w:asciiTheme="majorHAnsi" w:hAnsiTheme="majorHAnsi" w:cstheme="majorHAnsi"/>
                <w:lang w:val="cs-CZ"/>
              </w:rPr>
              <w:t>4.3 Dáváme žákům příležitost monitorovat svůj pokrok v kontextu dlouhodobých cílů.</w:t>
            </w:r>
          </w:p>
        </w:tc>
      </w:tr>
    </w:tbl>
    <w:p w14:paraId="1BFC08F7" w14:textId="77777777" w:rsidR="00C67AE5" w:rsidRPr="000A54F7" w:rsidRDefault="00C67AE5">
      <w:pPr>
        <w:spacing w:after="0"/>
        <w:rPr>
          <w:rFonts w:asciiTheme="majorHAnsi" w:hAnsiTheme="majorHAnsi" w:cstheme="majorHAnsi"/>
          <w:lang w:val="cs-CZ"/>
        </w:rPr>
      </w:pPr>
    </w:p>
    <w:p w14:paraId="3145DD5E" w14:textId="77777777" w:rsidR="00D00537" w:rsidRPr="000A54F7" w:rsidRDefault="00AD67B1">
      <w:pPr>
        <w:spacing w:after="0"/>
        <w:rPr>
          <w:lang w:val="cs-CZ"/>
        </w:rPr>
      </w:pPr>
      <w:r w:rsidRPr="000A54F7">
        <w:rPr>
          <w:rFonts w:ascii="Calibri" w:hAnsi="Calibri"/>
          <w:b/>
          <w:sz w:val="24"/>
          <w:lang w:val="cs-CZ"/>
        </w:rPr>
        <w:t xml:space="preserve">Otázka: 5. Prosím, odhadněte, do jaké míry budete ve vaší škole využívat formativní hodnocení v budoucím školním roce (tj. ve školním roce 2025/2026), resp. jaký je plánovaný rozsah formativního hodnocení v přístupu vaší školy k hodnocení žáků? (Označte odhadovanou míru). </w:t>
      </w:r>
    </w:p>
    <w:p w14:paraId="604A2116" w14:textId="77777777" w:rsidR="00D00537" w:rsidRPr="000A54F7" w:rsidRDefault="00AD67B1">
      <w:pPr>
        <w:spacing w:after="0"/>
        <w:rPr>
          <w:lang w:val="cs-CZ"/>
        </w:rPr>
      </w:pPr>
      <w:r w:rsidRPr="000A54F7">
        <w:rPr>
          <w:noProof/>
          <w:lang w:val="cs-CZ"/>
        </w:rPr>
        <w:drawing>
          <wp:inline distT="0" distB="0" distL="0" distR="0" wp14:anchorId="1A45BD02" wp14:editId="0070C109">
            <wp:extent cx="5943600" cy="2613272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utput_graph_20.png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132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E433D8" w14:textId="77777777" w:rsidR="00D00537" w:rsidRPr="000A54F7" w:rsidRDefault="00D00537">
      <w:pPr>
        <w:spacing w:after="0"/>
        <w:rPr>
          <w:lang w:val="cs-CZ"/>
        </w:rPr>
      </w:pPr>
    </w:p>
    <w:p w14:paraId="4BA599B2" w14:textId="77777777" w:rsidR="00D00537" w:rsidRPr="000A54F7" w:rsidRDefault="00AD67B1" w:rsidP="000A54F7">
      <w:pPr>
        <w:spacing w:after="0"/>
        <w:jc w:val="both"/>
        <w:rPr>
          <w:rFonts w:ascii="Calibri" w:hAnsi="Calibri"/>
          <w:b/>
          <w:sz w:val="24"/>
          <w:lang w:val="cs-CZ"/>
        </w:rPr>
      </w:pPr>
      <w:r w:rsidRPr="000A54F7">
        <w:rPr>
          <w:rFonts w:ascii="Calibri" w:hAnsi="Calibri"/>
          <w:b/>
          <w:sz w:val="24"/>
          <w:lang w:val="cs-CZ"/>
        </w:rPr>
        <w:t>Otázka: 6. Prosím, uveďte, proč se vaše škola nezapojila do vzdělávací akce týkající se formativního hodnocení, která proběhla v rámci MAP ORP Rakovník IV v aktivitě Sborovna v poradně Petrou Vallin.</w:t>
      </w:r>
    </w:p>
    <w:p w14:paraId="25982DFA" w14:textId="4A29BD2D" w:rsidR="00C67AE5" w:rsidRPr="000A54F7" w:rsidRDefault="00C67AE5" w:rsidP="00C67AE5">
      <w:pPr>
        <w:pStyle w:val="Odstavecseseznamem"/>
        <w:numPr>
          <w:ilvl w:val="0"/>
          <w:numId w:val="10"/>
        </w:numPr>
        <w:spacing w:after="0"/>
        <w:rPr>
          <w:rFonts w:ascii="Calibri" w:hAnsi="Calibri"/>
          <w:bCs/>
          <w:lang w:val="cs-CZ"/>
        </w:rPr>
      </w:pPr>
      <w:r w:rsidRPr="000A54F7">
        <w:rPr>
          <w:rFonts w:ascii="Calibri" w:hAnsi="Calibri"/>
          <w:bCs/>
          <w:lang w:val="cs-CZ"/>
        </w:rPr>
        <w:t>Odpovědi bez korekce</w:t>
      </w:r>
    </w:p>
    <w:tbl>
      <w:tblPr>
        <w:tblStyle w:val="Mkatabulky"/>
        <w:tblW w:w="0" w:type="auto"/>
        <w:tblInd w:w="38" w:type="dxa"/>
        <w:tblLook w:val="04A0" w:firstRow="1" w:lastRow="0" w:firstColumn="1" w:lastColumn="0" w:noHBand="0" w:noVBand="1"/>
      </w:tblPr>
      <w:tblGrid>
        <w:gridCol w:w="8780"/>
      </w:tblGrid>
      <w:tr w:rsidR="00C67AE5" w:rsidRPr="000A54F7" w14:paraId="6D5FAD2B" w14:textId="77777777" w:rsidTr="00C67AE5">
        <w:tc>
          <w:tcPr>
            <w:tcW w:w="8780" w:type="dxa"/>
          </w:tcPr>
          <w:p w14:paraId="7D48CFFA" w14:textId="79B0A638" w:rsidR="00C67AE5" w:rsidRPr="000A54F7" w:rsidRDefault="00C67AE5">
            <w:pPr>
              <w:rPr>
                <w:lang w:val="cs-CZ"/>
              </w:rPr>
            </w:pPr>
            <w:r w:rsidRPr="000A54F7">
              <w:rPr>
                <w:rFonts w:ascii="Calibri" w:hAnsi="Calibri"/>
                <w:lang w:val="cs-CZ"/>
              </w:rPr>
              <w:t>Jsem ředitel v demisi, nabídl jsem to ostatním učitelům, nebyli</w:t>
            </w:r>
          </w:p>
        </w:tc>
      </w:tr>
      <w:tr w:rsidR="00C67AE5" w:rsidRPr="000A54F7" w14:paraId="6681B8F0" w14:textId="77777777" w:rsidTr="00C67AE5">
        <w:tc>
          <w:tcPr>
            <w:tcW w:w="8780" w:type="dxa"/>
          </w:tcPr>
          <w:p w14:paraId="0A833480" w14:textId="08E5A18B" w:rsidR="00C67AE5" w:rsidRPr="000A54F7" w:rsidRDefault="00C67AE5">
            <w:pPr>
              <w:rPr>
                <w:lang w:val="cs-CZ"/>
              </w:rPr>
            </w:pPr>
            <w:r w:rsidRPr="000A54F7">
              <w:rPr>
                <w:rFonts w:ascii="Calibri" w:hAnsi="Calibri"/>
                <w:lang w:val="cs-CZ"/>
              </w:rPr>
              <w:t>Formativní hodnocení není pro naši školu aktuální (nezabýváme se tímto tématem)</w:t>
            </w:r>
          </w:p>
        </w:tc>
      </w:tr>
      <w:tr w:rsidR="00C67AE5" w:rsidRPr="000A54F7" w14:paraId="448C9730" w14:textId="77777777" w:rsidTr="00C67AE5">
        <w:tc>
          <w:tcPr>
            <w:tcW w:w="8780" w:type="dxa"/>
          </w:tcPr>
          <w:p w14:paraId="19A0AFFF" w14:textId="6C72F3E3" w:rsidR="00C67AE5" w:rsidRPr="000A54F7" w:rsidRDefault="00C67AE5">
            <w:pPr>
              <w:rPr>
                <w:lang w:val="cs-CZ"/>
              </w:rPr>
            </w:pPr>
            <w:r w:rsidRPr="000A54F7">
              <w:rPr>
                <w:rFonts w:ascii="Calibri" w:hAnsi="Calibri"/>
                <w:lang w:val="cs-CZ"/>
              </w:rPr>
              <w:t>Již máme formativní hodnocení zavedeno v námi potřebné míře</w:t>
            </w:r>
          </w:p>
        </w:tc>
      </w:tr>
      <w:tr w:rsidR="00C67AE5" w:rsidRPr="000A54F7" w14:paraId="31DC2398" w14:textId="77777777" w:rsidTr="00C67AE5">
        <w:tc>
          <w:tcPr>
            <w:tcW w:w="8780" w:type="dxa"/>
          </w:tcPr>
          <w:p w14:paraId="6090E633" w14:textId="1103339E" w:rsidR="00C67AE5" w:rsidRPr="000A54F7" w:rsidRDefault="00C67AE5">
            <w:pPr>
              <w:rPr>
                <w:lang w:val="cs-CZ"/>
              </w:rPr>
            </w:pPr>
            <w:r w:rsidRPr="000A54F7">
              <w:rPr>
                <w:rFonts w:ascii="Calibri" w:hAnsi="Calibri"/>
                <w:lang w:val="cs-CZ"/>
              </w:rPr>
              <w:t>V tomto školním roce nám na toto téma již nezbyla kapacita.</w:t>
            </w:r>
          </w:p>
        </w:tc>
      </w:tr>
    </w:tbl>
    <w:p w14:paraId="2C9890E8" w14:textId="77777777" w:rsidR="00C67AE5" w:rsidRPr="000A54F7" w:rsidRDefault="00C67AE5">
      <w:pPr>
        <w:spacing w:after="0"/>
        <w:rPr>
          <w:lang w:val="cs-CZ"/>
        </w:rPr>
      </w:pPr>
    </w:p>
    <w:p w14:paraId="3C76E21C" w14:textId="77777777" w:rsidR="00D00537" w:rsidRPr="000A54F7" w:rsidRDefault="00D00537">
      <w:pPr>
        <w:spacing w:after="0"/>
        <w:rPr>
          <w:lang w:val="cs-CZ"/>
        </w:rPr>
      </w:pPr>
    </w:p>
    <w:p w14:paraId="37CD196C" w14:textId="77777777" w:rsidR="00D00537" w:rsidRPr="000A54F7" w:rsidRDefault="00AD67B1" w:rsidP="000A54F7">
      <w:pPr>
        <w:spacing w:after="0"/>
        <w:jc w:val="both"/>
        <w:rPr>
          <w:lang w:val="cs-CZ"/>
        </w:rPr>
      </w:pPr>
      <w:r w:rsidRPr="000A54F7">
        <w:rPr>
          <w:rFonts w:ascii="Calibri" w:hAnsi="Calibri"/>
          <w:b/>
          <w:sz w:val="24"/>
          <w:lang w:val="cs-CZ"/>
        </w:rPr>
        <w:t xml:space="preserve">Otázka: 7. Máte zájem účastnit se dalšího vzdělávání v oblasti formativního hodnocení a prohlubovat tak své znalosti? </w:t>
      </w:r>
    </w:p>
    <w:p w14:paraId="5255287D" w14:textId="77777777" w:rsidR="00D00537" w:rsidRPr="000A54F7" w:rsidRDefault="00AD67B1">
      <w:pPr>
        <w:spacing w:after="0"/>
        <w:rPr>
          <w:lang w:val="cs-CZ"/>
        </w:rPr>
      </w:pPr>
      <w:r w:rsidRPr="000A54F7">
        <w:rPr>
          <w:noProof/>
          <w:lang w:val="cs-CZ"/>
        </w:rPr>
        <w:drawing>
          <wp:inline distT="0" distB="0" distL="0" distR="0" wp14:anchorId="00AA1871" wp14:editId="187853F0">
            <wp:extent cx="5943600" cy="2421740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utput_graph_22.png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21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FF1E9A" w14:textId="77777777" w:rsidR="00D00537" w:rsidRPr="000A54F7" w:rsidRDefault="00D00537">
      <w:pPr>
        <w:spacing w:after="0"/>
        <w:rPr>
          <w:lang w:val="cs-CZ"/>
        </w:rPr>
      </w:pPr>
    </w:p>
    <w:sectPr w:rsidR="00D00537" w:rsidRPr="000A54F7" w:rsidSect="00034616">
      <w:headerReference w:type="default" r:id="rId64"/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B2A2075" w14:textId="77777777" w:rsidR="009C79CC" w:rsidRDefault="009C79CC">
      <w:pPr>
        <w:spacing w:after="0" w:line="240" w:lineRule="auto"/>
      </w:pPr>
      <w:r>
        <w:separator/>
      </w:r>
    </w:p>
  </w:endnote>
  <w:endnote w:type="continuationSeparator" w:id="0">
    <w:p w14:paraId="43E74CB6" w14:textId="77777777" w:rsidR="009C79CC" w:rsidRDefault="009C79C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409020205020404"/>
    <w:charset w:val="00"/>
    <w:family w:val="auto"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82C6009" w14:textId="77777777" w:rsidR="009C79CC" w:rsidRDefault="009C79CC">
      <w:pPr>
        <w:spacing w:after="0" w:line="240" w:lineRule="auto"/>
      </w:pPr>
      <w:r>
        <w:separator/>
      </w:r>
    </w:p>
  </w:footnote>
  <w:footnote w:type="continuationSeparator" w:id="0">
    <w:p w14:paraId="2A93D30D" w14:textId="77777777" w:rsidR="009C79CC" w:rsidRDefault="009C79C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ECBA940" w14:textId="77777777" w:rsidR="00D00537" w:rsidRDefault="00AD67B1">
    <w:pPr>
      <w:pStyle w:val="Zhlav"/>
    </w:pPr>
    <w:r>
      <w:rPr>
        <w:noProof/>
      </w:rPr>
      <w:drawing>
        <wp:inline distT="0" distB="0" distL="0" distR="0" wp14:anchorId="759888BB" wp14:editId="77C26537">
          <wp:extent cx="5943600" cy="751489"/>
          <wp:effectExtent l="0" t="0" r="0" b="0"/>
          <wp:docPr id="1801292495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.pn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943600" cy="75148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FB12693A"/>
    <w:lvl w:ilvl="0">
      <w:start w:val="1"/>
      <w:numFmt w:val="decimal"/>
      <w:pStyle w:val="slovanseznam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38441652"/>
    <w:lvl w:ilvl="0">
      <w:start w:val="1"/>
      <w:numFmt w:val="decimal"/>
      <w:pStyle w:val="slovanseznam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 w15:restartNumberingAfterBreak="0">
    <w:nsid w:val="FFFFFF82"/>
    <w:multiLevelType w:val="singleLevel"/>
    <w:tmpl w:val="F3EAFDEC"/>
    <w:lvl w:ilvl="0">
      <w:start w:val="1"/>
      <w:numFmt w:val="bullet"/>
      <w:pStyle w:val="Seznamsodrkami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 w15:restartNumberingAfterBreak="0">
    <w:nsid w:val="FFFFFF83"/>
    <w:multiLevelType w:val="singleLevel"/>
    <w:tmpl w:val="3D1EFFD4"/>
    <w:lvl w:ilvl="0">
      <w:start w:val="1"/>
      <w:numFmt w:val="bullet"/>
      <w:pStyle w:val="Seznamsodrkami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 w15:restartNumberingAfterBreak="0">
    <w:nsid w:val="FFFFFF88"/>
    <w:multiLevelType w:val="singleLevel"/>
    <w:tmpl w:val="D0A62B40"/>
    <w:lvl w:ilvl="0">
      <w:start w:val="1"/>
      <w:numFmt w:val="decimal"/>
      <w:pStyle w:val="slovanseznam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FFFFFF89"/>
    <w:multiLevelType w:val="singleLevel"/>
    <w:tmpl w:val="29761A62"/>
    <w:lvl w:ilvl="0">
      <w:start w:val="1"/>
      <w:numFmt w:val="bullet"/>
      <w:pStyle w:val="Seznamsodrkami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9" w15:restartNumberingAfterBreak="0">
    <w:nsid w:val="1B257FF0"/>
    <w:multiLevelType w:val="hybridMultilevel"/>
    <w:tmpl w:val="915029A6"/>
    <w:lvl w:ilvl="0" w:tplc="A13861AC">
      <w:numFmt w:val="bullet"/>
      <w:lvlText w:val="-"/>
      <w:lvlJc w:val="left"/>
      <w:pPr>
        <w:ind w:left="720" w:hanging="360"/>
      </w:pPr>
      <w:rPr>
        <w:rFonts w:ascii="Cambria" w:eastAsiaTheme="minorEastAsia" w:hAnsi="Cambria" w:cstheme="minorBid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B6F2386"/>
    <w:multiLevelType w:val="hybridMultilevel"/>
    <w:tmpl w:val="A814B462"/>
    <w:lvl w:ilvl="0" w:tplc="B0EE4454">
      <w:start w:val="2"/>
      <w:numFmt w:val="bullet"/>
      <w:lvlText w:val="-"/>
      <w:lvlJc w:val="left"/>
      <w:pPr>
        <w:ind w:left="720" w:hanging="360"/>
      </w:pPr>
      <w:rPr>
        <w:rFonts w:ascii="Cambria" w:eastAsiaTheme="minorEastAsia" w:hAnsi="Cambria" w:cstheme="minorBid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2F96C57"/>
    <w:multiLevelType w:val="hybridMultilevel"/>
    <w:tmpl w:val="2E109B44"/>
    <w:lvl w:ilvl="0" w:tplc="8F227A24">
      <w:start w:val="1"/>
      <w:numFmt w:val="bullet"/>
      <w:lvlText w:val="-"/>
      <w:lvlJc w:val="left"/>
      <w:pPr>
        <w:ind w:left="720" w:hanging="360"/>
      </w:pPr>
      <w:rPr>
        <w:rFonts w:ascii="Cambria" w:eastAsiaTheme="minorEastAsia" w:hAnsi="Cambria" w:cstheme="minorBid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425810788">
    <w:abstractNumId w:val="8"/>
  </w:num>
  <w:num w:numId="2" w16cid:durableId="502403754">
    <w:abstractNumId w:val="6"/>
  </w:num>
  <w:num w:numId="3" w16cid:durableId="1900290281">
    <w:abstractNumId w:val="5"/>
  </w:num>
  <w:num w:numId="4" w16cid:durableId="252205983">
    <w:abstractNumId w:val="4"/>
  </w:num>
  <w:num w:numId="5" w16cid:durableId="1675499495">
    <w:abstractNumId w:val="7"/>
  </w:num>
  <w:num w:numId="6" w16cid:durableId="430928511">
    <w:abstractNumId w:val="3"/>
  </w:num>
  <w:num w:numId="7" w16cid:durableId="1861553621">
    <w:abstractNumId w:val="2"/>
  </w:num>
  <w:num w:numId="8" w16cid:durableId="1363940102">
    <w:abstractNumId w:val="1"/>
  </w:num>
  <w:num w:numId="9" w16cid:durableId="2048679635">
    <w:abstractNumId w:val="0"/>
  </w:num>
  <w:num w:numId="10" w16cid:durableId="293217567">
    <w:abstractNumId w:val="9"/>
  </w:num>
  <w:num w:numId="11" w16cid:durableId="2127387442">
    <w:abstractNumId w:val="10"/>
  </w:num>
  <w:num w:numId="12" w16cid:durableId="2006784256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47730"/>
    <w:rsid w:val="00034616"/>
    <w:rsid w:val="0006063C"/>
    <w:rsid w:val="000A54F7"/>
    <w:rsid w:val="001053CF"/>
    <w:rsid w:val="0015074B"/>
    <w:rsid w:val="0029639D"/>
    <w:rsid w:val="00316EB0"/>
    <w:rsid w:val="00326F90"/>
    <w:rsid w:val="004E62CD"/>
    <w:rsid w:val="005F3B7C"/>
    <w:rsid w:val="007950F9"/>
    <w:rsid w:val="008277AC"/>
    <w:rsid w:val="009C79CC"/>
    <w:rsid w:val="00A41DBB"/>
    <w:rsid w:val="00AA1D8D"/>
    <w:rsid w:val="00AA3FF6"/>
    <w:rsid w:val="00AD67B1"/>
    <w:rsid w:val="00B47730"/>
    <w:rsid w:val="00B704C1"/>
    <w:rsid w:val="00B92E44"/>
    <w:rsid w:val="00C67AE5"/>
    <w:rsid w:val="00CB0664"/>
    <w:rsid w:val="00D00537"/>
    <w:rsid w:val="00E6482E"/>
    <w:rsid w:val="00F374AC"/>
    <w:rsid w:val="00FC1508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012EA472"/>
  <w14:defaultImageDpi w14:val="300"/>
  <w15:docId w15:val="{08C4BB29-D36B-4608-A9A9-3B8EDCAB31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FC693F"/>
  </w:style>
  <w:style w:type="paragraph" w:styleId="Nadpis1">
    <w:name w:val="heading 1"/>
    <w:basedOn w:val="Normln"/>
    <w:next w:val="Normln"/>
    <w:link w:val="Nadpis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2">
    <w:name w:val="heading 2"/>
    <w:basedOn w:val="Normln"/>
    <w:next w:val="Normln"/>
    <w:link w:val="Nadpis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dpis3">
    <w:name w:val="heading 3"/>
    <w:basedOn w:val="Normln"/>
    <w:next w:val="Normln"/>
    <w:link w:val="Nadpis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Nadpis4">
    <w:name w:val="heading 4"/>
    <w:basedOn w:val="Normln"/>
    <w:next w:val="Normln"/>
    <w:link w:val="Nadpis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Nadpis5">
    <w:name w:val="heading 5"/>
    <w:basedOn w:val="Normln"/>
    <w:next w:val="Normln"/>
    <w:link w:val="Nadpis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Nadpis6">
    <w:name w:val="heading 6"/>
    <w:basedOn w:val="Normln"/>
    <w:next w:val="Normln"/>
    <w:link w:val="Nadpis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Nadpis7">
    <w:name w:val="heading 7"/>
    <w:basedOn w:val="Normln"/>
    <w:next w:val="Normln"/>
    <w:link w:val="Nadpis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Nadpis8">
    <w:name w:val="heading 8"/>
    <w:basedOn w:val="Normln"/>
    <w:next w:val="Normln"/>
    <w:link w:val="Nadpis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Nadpis9">
    <w:name w:val="heading 9"/>
    <w:basedOn w:val="Normln"/>
    <w:next w:val="Normln"/>
    <w:link w:val="Nadpis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E618BF"/>
  </w:style>
  <w:style w:type="paragraph" w:styleId="Zpat">
    <w:name w:val="footer"/>
    <w:basedOn w:val="Normln"/>
    <w:link w:val="Zpat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E618BF"/>
  </w:style>
  <w:style w:type="paragraph" w:styleId="Bezmezer">
    <w:name w:val="No Spacing"/>
    <w:uiPriority w:val="1"/>
    <w:qFormat/>
    <w:rsid w:val="00FC693F"/>
    <w:pPr>
      <w:spacing w:after="0" w:line="240" w:lineRule="auto"/>
    </w:pPr>
  </w:style>
  <w:style w:type="character" w:customStyle="1" w:styleId="Nadpis1Char">
    <w:name w:val="Nadpis 1 Char"/>
    <w:basedOn w:val="Standardnpsmoodstavce"/>
    <w:link w:val="Nadpis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Nadpis2Char">
    <w:name w:val="Nadpis 2 Char"/>
    <w:basedOn w:val="Standardnpsmoodstavce"/>
    <w:link w:val="Nadpis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Nadpis3Char">
    <w:name w:val="Nadpis 3 Char"/>
    <w:basedOn w:val="Standardnpsmoodstavce"/>
    <w:link w:val="Nadpis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Nzev">
    <w:name w:val="Title"/>
    <w:basedOn w:val="Normln"/>
    <w:next w:val="Normln"/>
    <w:link w:val="Nzev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NzevChar">
    <w:name w:val="Název Char"/>
    <w:basedOn w:val="Standardnpsmoodstavce"/>
    <w:link w:val="Nzev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Podnadpis">
    <w:name w:val="Subtitle"/>
    <w:basedOn w:val="Normln"/>
    <w:next w:val="Normln"/>
    <w:link w:val="Podnadpis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PodnadpisChar">
    <w:name w:val="Podnadpis Char"/>
    <w:basedOn w:val="Standardnpsmoodstavce"/>
    <w:link w:val="Podnadpis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Odstavecseseznamem">
    <w:name w:val="List Paragraph"/>
    <w:basedOn w:val="Normln"/>
    <w:uiPriority w:val="34"/>
    <w:qFormat/>
    <w:rsid w:val="00FC693F"/>
    <w:pPr>
      <w:ind w:left="720"/>
      <w:contextualSpacing/>
    </w:pPr>
  </w:style>
  <w:style w:type="paragraph" w:styleId="Zkladntext">
    <w:name w:val="Body Text"/>
    <w:basedOn w:val="Normln"/>
    <w:link w:val="ZkladntextChar"/>
    <w:uiPriority w:val="99"/>
    <w:unhideWhenUsed/>
    <w:rsid w:val="00AA1D8D"/>
    <w:pPr>
      <w:spacing w:after="120"/>
    </w:pPr>
  </w:style>
  <w:style w:type="character" w:customStyle="1" w:styleId="ZkladntextChar">
    <w:name w:val="Základní text Char"/>
    <w:basedOn w:val="Standardnpsmoodstavce"/>
    <w:link w:val="Zkladntext"/>
    <w:uiPriority w:val="99"/>
    <w:rsid w:val="00AA1D8D"/>
  </w:style>
  <w:style w:type="paragraph" w:styleId="Zkladntext2">
    <w:name w:val="Body Text 2"/>
    <w:basedOn w:val="Normln"/>
    <w:link w:val="Zkladntext2Char"/>
    <w:uiPriority w:val="99"/>
    <w:unhideWhenUsed/>
    <w:rsid w:val="00AA1D8D"/>
    <w:pPr>
      <w:spacing w:after="120" w:line="480" w:lineRule="auto"/>
    </w:pPr>
  </w:style>
  <w:style w:type="character" w:customStyle="1" w:styleId="Zkladntext2Char">
    <w:name w:val="Základní text 2 Char"/>
    <w:basedOn w:val="Standardnpsmoodstavce"/>
    <w:link w:val="Zkladntext2"/>
    <w:uiPriority w:val="99"/>
    <w:rsid w:val="00AA1D8D"/>
  </w:style>
  <w:style w:type="paragraph" w:styleId="Zkladntext3">
    <w:name w:val="Body Text 3"/>
    <w:basedOn w:val="Normln"/>
    <w:link w:val="Zkladn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Zkladntext3Char">
    <w:name w:val="Základní text 3 Char"/>
    <w:basedOn w:val="Standardnpsmoodstavce"/>
    <w:link w:val="Zkladntext3"/>
    <w:uiPriority w:val="99"/>
    <w:rsid w:val="00AA1D8D"/>
    <w:rPr>
      <w:sz w:val="16"/>
      <w:szCs w:val="16"/>
    </w:rPr>
  </w:style>
  <w:style w:type="paragraph" w:styleId="Seznam">
    <w:name w:val="List"/>
    <w:basedOn w:val="Normln"/>
    <w:uiPriority w:val="99"/>
    <w:unhideWhenUsed/>
    <w:rsid w:val="00AA1D8D"/>
    <w:pPr>
      <w:ind w:left="360" w:hanging="360"/>
      <w:contextualSpacing/>
    </w:pPr>
  </w:style>
  <w:style w:type="paragraph" w:styleId="Seznam2">
    <w:name w:val="List 2"/>
    <w:basedOn w:val="Normln"/>
    <w:uiPriority w:val="99"/>
    <w:unhideWhenUsed/>
    <w:rsid w:val="00326F90"/>
    <w:pPr>
      <w:ind w:left="720" w:hanging="360"/>
      <w:contextualSpacing/>
    </w:pPr>
  </w:style>
  <w:style w:type="paragraph" w:styleId="Seznam3">
    <w:name w:val="List 3"/>
    <w:basedOn w:val="Normln"/>
    <w:uiPriority w:val="99"/>
    <w:unhideWhenUsed/>
    <w:rsid w:val="00326F90"/>
    <w:pPr>
      <w:ind w:left="1080" w:hanging="360"/>
      <w:contextualSpacing/>
    </w:pPr>
  </w:style>
  <w:style w:type="paragraph" w:styleId="Seznamsodrkami">
    <w:name w:val="List Bullet"/>
    <w:basedOn w:val="Normln"/>
    <w:uiPriority w:val="99"/>
    <w:unhideWhenUsed/>
    <w:rsid w:val="00326F90"/>
    <w:pPr>
      <w:numPr>
        <w:numId w:val="1"/>
      </w:numPr>
      <w:contextualSpacing/>
    </w:pPr>
  </w:style>
  <w:style w:type="paragraph" w:styleId="Seznamsodrkami2">
    <w:name w:val="List Bullet 2"/>
    <w:basedOn w:val="Normln"/>
    <w:uiPriority w:val="99"/>
    <w:unhideWhenUsed/>
    <w:rsid w:val="00326F90"/>
    <w:pPr>
      <w:numPr>
        <w:numId w:val="2"/>
      </w:numPr>
      <w:contextualSpacing/>
    </w:pPr>
  </w:style>
  <w:style w:type="paragraph" w:styleId="Seznamsodrkami3">
    <w:name w:val="List Bullet 3"/>
    <w:basedOn w:val="Normln"/>
    <w:uiPriority w:val="99"/>
    <w:unhideWhenUsed/>
    <w:rsid w:val="00326F90"/>
    <w:pPr>
      <w:numPr>
        <w:numId w:val="3"/>
      </w:numPr>
      <w:contextualSpacing/>
    </w:pPr>
  </w:style>
  <w:style w:type="paragraph" w:styleId="slovanseznam">
    <w:name w:val="List Number"/>
    <w:basedOn w:val="Normln"/>
    <w:uiPriority w:val="99"/>
    <w:unhideWhenUsed/>
    <w:rsid w:val="00326F90"/>
    <w:pPr>
      <w:numPr>
        <w:numId w:val="5"/>
      </w:numPr>
      <w:contextualSpacing/>
    </w:pPr>
  </w:style>
  <w:style w:type="paragraph" w:styleId="slovanseznam2">
    <w:name w:val="List Number 2"/>
    <w:basedOn w:val="Normln"/>
    <w:uiPriority w:val="99"/>
    <w:unhideWhenUsed/>
    <w:rsid w:val="0029639D"/>
    <w:pPr>
      <w:numPr>
        <w:numId w:val="6"/>
      </w:numPr>
      <w:contextualSpacing/>
    </w:pPr>
  </w:style>
  <w:style w:type="paragraph" w:styleId="slovanseznam3">
    <w:name w:val="List Number 3"/>
    <w:basedOn w:val="Normln"/>
    <w:uiPriority w:val="99"/>
    <w:unhideWhenUsed/>
    <w:rsid w:val="0029639D"/>
    <w:pPr>
      <w:numPr>
        <w:numId w:val="7"/>
      </w:numPr>
      <w:contextualSpacing/>
    </w:pPr>
  </w:style>
  <w:style w:type="paragraph" w:styleId="Pokraovnseznamu">
    <w:name w:val="List Continue"/>
    <w:basedOn w:val="Normln"/>
    <w:uiPriority w:val="99"/>
    <w:unhideWhenUsed/>
    <w:rsid w:val="0029639D"/>
    <w:pPr>
      <w:spacing w:after="120"/>
      <w:ind w:left="360"/>
      <w:contextualSpacing/>
    </w:pPr>
  </w:style>
  <w:style w:type="paragraph" w:styleId="Pokraovnseznamu2">
    <w:name w:val="List Continue 2"/>
    <w:basedOn w:val="Normln"/>
    <w:uiPriority w:val="99"/>
    <w:unhideWhenUsed/>
    <w:rsid w:val="0029639D"/>
    <w:pPr>
      <w:spacing w:after="120"/>
      <w:ind w:left="720"/>
      <w:contextualSpacing/>
    </w:pPr>
  </w:style>
  <w:style w:type="paragraph" w:styleId="Pokraovnseznamu3">
    <w:name w:val="List Continue 3"/>
    <w:basedOn w:val="Normln"/>
    <w:uiPriority w:val="99"/>
    <w:unhideWhenUsed/>
    <w:rsid w:val="0029639D"/>
    <w:pPr>
      <w:spacing w:after="120"/>
      <w:ind w:left="1080"/>
      <w:contextualSpacing/>
    </w:pPr>
  </w:style>
  <w:style w:type="paragraph" w:styleId="Textmakra">
    <w:name w:val="macro"/>
    <w:link w:val="Textmakra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TextmakraChar">
    <w:name w:val="Text makra Char"/>
    <w:basedOn w:val="Standardnpsmoodstavce"/>
    <w:link w:val="Textmakra"/>
    <w:uiPriority w:val="99"/>
    <w:rsid w:val="0029639D"/>
    <w:rPr>
      <w:rFonts w:ascii="Courier" w:hAnsi="Courier"/>
      <w:sz w:val="20"/>
      <w:szCs w:val="20"/>
    </w:rPr>
  </w:style>
  <w:style w:type="paragraph" w:styleId="Citt">
    <w:name w:val="Quote"/>
    <w:basedOn w:val="Normln"/>
    <w:next w:val="Normln"/>
    <w:link w:val="CittChar"/>
    <w:uiPriority w:val="29"/>
    <w:qFormat/>
    <w:rsid w:val="00FC693F"/>
    <w:rPr>
      <w:i/>
      <w:iCs/>
      <w:color w:val="000000" w:themeColor="text1"/>
    </w:rPr>
  </w:style>
  <w:style w:type="character" w:customStyle="1" w:styleId="CittChar">
    <w:name w:val="Citát Char"/>
    <w:basedOn w:val="Standardnpsmoodstavce"/>
    <w:link w:val="Citt"/>
    <w:uiPriority w:val="29"/>
    <w:rsid w:val="00FC693F"/>
    <w:rPr>
      <w:i/>
      <w:iCs/>
      <w:color w:val="000000" w:themeColor="text1"/>
    </w:rPr>
  </w:style>
  <w:style w:type="character" w:customStyle="1" w:styleId="Nadpis4Char">
    <w:name w:val="Nadpis 4 Char"/>
    <w:basedOn w:val="Standardnpsmoodstavce"/>
    <w:link w:val="Nadpis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Nadpis5Char">
    <w:name w:val="Nadpis 5 Char"/>
    <w:basedOn w:val="Standardnpsmoodstavce"/>
    <w:link w:val="Nadpis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Nadpis6Char">
    <w:name w:val="Nadpis 6 Char"/>
    <w:basedOn w:val="Standardnpsmoodstavce"/>
    <w:link w:val="Nadpis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Nadpis7Char">
    <w:name w:val="Nadpis 7 Char"/>
    <w:basedOn w:val="Standardnpsmoodstavce"/>
    <w:link w:val="Nadpis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Nadpis8Char">
    <w:name w:val="Nadpis 8 Char"/>
    <w:basedOn w:val="Standardnpsmoodstavce"/>
    <w:link w:val="Nadpis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Nadpis9Char">
    <w:name w:val="Nadpis 9 Char"/>
    <w:basedOn w:val="Standardnpsmoodstavce"/>
    <w:link w:val="Nadpis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Titulek">
    <w:name w:val="caption"/>
    <w:basedOn w:val="Normln"/>
    <w:next w:val="Normln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iln">
    <w:name w:val="Strong"/>
    <w:basedOn w:val="Standardnpsmoodstavce"/>
    <w:uiPriority w:val="22"/>
    <w:qFormat/>
    <w:rsid w:val="00FC693F"/>
    <w:rPr>
      <w:b/>
      <w:bCs/>
    </w:rPr>
  </w:style>
  <w:style w:type="character" w:styleId="Zdraznn">
    <w:name w:val="Emphasis"/>
    <w:basedOn w:val="Standardnpsmoodstavce"/>
    <w:uiPriority w:val="20"/>
    <w:qFormat/>
    <w:rsid w:val="00FC693F"/>
    <w:rPr>
      <w:i/>
      <w:iCs/>
    </w:rPr>
  </w:style>
  <w:style w:type="paragraph" w:styleId="Vrazncitt">
    <w:name w:val="Intense Quote"/>
    <w:basedOn w:val="Normln"/>
    <w:next w:val="Normln"/>
    <w:link w:val="Vrazncitt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VrazncittChar">
    <w:name w:val="Výrazný citát Char"/>
    <w:basedOn w:val="Standardnpsmoodstavce"/>
    <w:link w:val="Vrazncitt"/>
    <w:uiPriority w:val="30"/>
    <w:rsid w:val="00FC693F"/>
    <w:rPr>
      <w:b/>
      <w:bCs/>
      <w:i/>
      <w:iCs/>
      <w:color w:val="4F81BD" w:themeColor="accent1"/>
    </w:rPr>
  </w:style>
  <w:style w:type="character" w:styleId="Zdraznnjemn">
    <w:name w:val="Subtle Emphasis"/>
    <w:basedOn w:val="Standardnpsmoodstavce"/>
    <w:uiPriority w:val="19"/>
    <w:qFormat/>
    <w:rsid w:val="00FC693F"/>
    <w:rPr>
      <w:i/>
      <w:iCs/>
      <w:color w:val="808080" w:themeColor="text1" w:themeTint="7F"/>
    </w:rPr>
  </w:style>
  <w:style w:type="character" w:styleId="Zdraznnintenzivn">
    <w:name w:val="Intense Emphasis"/>
    <w:basedOn w:val="Standardnpsmoodstavce"/>
    <w:uiPriority w:val="21"/>
    <w:qFormat/>
    <w:rsid w:val="00FC693F"/>
    <w:rPr>
      <w:b/>
      <w:bCs/>
      <w:i/>
      <w:iCs/>
      <w:color w:val="4F81BD" w:themeColor="accent1"/>
    </w:rPr>
  </w:style>
  <w:style w:type="character" w:styleId="Odkazjemn">
    <w:name w:val="Subtle Reference"/>
    <w:basedOn w:val="Standardnpsmoodstavce"/>
    <w:uiPriority w:val="31"/>
    <w:qFormat/>
    <w:rsid w:val="00FC693F"/>
    <w:rPr>
      <w:smallCaps/>
      <w:color w:val="C0504D" w:themeColor="accent2"/>
      <w:u w:val="single"/>
    </w:rPr>
  </w:style>
  <w:style w:type="character" w:styleId="Odkazintenzivn">
    <w:name w:val="Intense Reference"/>
    <w:basedOn w:val="Standardnpsmoodstavce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Nzevknihy">
    <w:name w:val="Book Title"/>
    <w:basedOn w:val="Standardnpsmoodstavce"/>
    <w:uiPriority w:val="33"/>
    <w:qFormat/>
    <w:rsid w:val="00FC693F"/>
    <w:rPr>
      <w:b/>
      <w:bCs/>
      <w:smallCaps/>
      <w:spacing w:val="5"/>
    </w:rPr>
  </w:style>
  <w:style w:type="paragraph" w:styleId="Nadpisobsahu">
    <w:name w:val="TOC Heading"/>
    <w:basedOn w:val="Nadpis1"/>
    <w:next w:val="Normln"/>
    <w:uiPriority w:val="39"/>
    <w:semiHidden/>
    <w:unhideWhenUsed/>
    <w:qFormat/>
    <w:rsid w:val="00FC693F"/>
    <w:pPr>
      <w:outlineLvl w:val="9"/>
    </w:pPr>
  </w:style>
  <w:style w:type="table" w:styleId="Mkatabulky">
    <w:name w:val="Table Grid"/>
    <w:basedOn w:val="Normlntabulka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Svtlstnovn">
    <w:name w:val="Light Shading"/>
    <w:basedOn w:val="Normlntabulka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Svtlstnovnzvraznn1">
    <w:name w:val="Light Shading Accent 1"/>
    <w:basedOn w:val="Normlntabulka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Svtlstnovnzvraznn2">
    <w:name w:val="Light Shading Accent 2"/>
    <w:basedOn w:val="Normlntabulka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Svtlstnovnzvraznn3">
    <w:name w:val="Light Shading Accent 3"/>
    <w:basedOn w:val="Normlntabulka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Svtlstnovnzvraznn4">
    <w:name w:val="Light Shading Accent 4"/>
    <w:basedOn w:val="Normlntabulka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Svtlstnovnzvraznn5">
    <w:name w:val="Light Shading Accent 5"/>
    <w:basedOn w:val="Normlntabulka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Svtlstnovnzvraznn6">
    <w:name w:val="Light Shading Accent 6"/>
    <w:basedOn w:val="Normlntabulka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Svtlseznam">
    <w:name w:val="Light List"/>
    <w:basedOn w:val="Normlntabulka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Svtlseznamzvraznn1">
    <w:name w:val="Light List Accent 1"/>
    <w:basedOn w:val="Normlntabulka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Svtlseznamzvraznn2">
    <w:name w:val="Light List Accent 2"/>
    <w:basedOn w:val="Normlntabulka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Svtlseznamzvraznn3">
    <w:name w:val="Light List Accent 3"/>
    <w:basedOn w:val="Normlntabulka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Svtlseznamzvraznn4">
    <w:name w:val="Light List Accent 4"/>
    <w:basedOn w:val="Normlntabulka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Svtlseznamzvraznn5">
    <w:name w:val="Light List Accent 5"/>
    <w:basedOn w:val="Normlntabulka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Svtlseznamzvraznn6">
    <w:name w:val="Light List Accent 6"/>
    <w:basedOn w:val="Normlntabulka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Svtlmka">
    <w:name w:val="Light Grid"/>
    <w:basedOn w:val="Normlntabulk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Svtlmkazvraznn1">
    <w:name w:val="Light Grid Accent 1"/>
    <w:basedOn w:val="Normlntabulk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Svtlmkazvraznn2">
    <w:name w:val="Light Grid Accent 2"/>
    <w:basedOn w:val="Normlntabulk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Svtlmkazvraznn3">
    <w:name w:val="Light Grid Accent 3"/>
    <w:basedOn w:val="Normlntabulk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Svtlmkazvraznn4">
    <w:name w:val="Light Grid Accent 4"/>
    <w:basedOn w:val="Normlntabulk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Svtlmkazvraznn5">
    <w:name w:val="Light Grid Accent 5"/>
    <w:basedOn w:val="Normlntabulk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Svtlmkazvraznn6">
    <w:name w:val="Light Grid Accent 6"/>
    <w:basedOn w:val="Normlntabulk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Stednstnovn1">
    <w:name w:val="Medium Shading 1"/>
    <w:basedOn w:val="Normlntabulk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tednstnovn1zvraznn1">
    <w:name w:val="Medium Shading 1 Accent 1"/>
    <w:basedOn w:val="Normlntabulk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tednstnovn1zvraznn2">
    <w:name w:val="Medium Shading 1 Accent 2"/>
    <w:basedOn w:val="Normlntabulk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tednstnovn1zvraznn3">
    <w:name w:val="Medium Shading 1 Accent 3"/>
    <w:basedOn w:val="Normlntabulk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tednstnovn1zvraznn4">
    <w:name w:val="Medium Shading 1 Accent 4"/>
    <w:basedOn w:val="Normlntabulk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tednstnovn1zvraznn5">
    <w:name w:val="Medium Shading 1 Accent 5"/>
    <w:basedOn w:val="Normlntabulk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tednstnovn1zvraznn6">
    <w:name w:val="Medium Shading 1 Accent 6"/>
    <w:basedOn w:val="Normlntabulk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tednstnovn2">
    <w:name w:val="Medium Shading 2"/>
    <w:basedOn w:val="Normlntabulk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tednstnovn2zvraznn1">
    <w:name w:val="Medium Shading 2 Accent 1"/>
    <w:basedOn w:val="Normlntabulk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tednstnovn2zvraznn2">
    <w:name w:val="Medium Shading 2 Accent 2"/>
    <w:basedOn w:val="Normlntabulk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tednstnovn2zvraznn3">
    <w:name w:val="Medium Shading 2 Accent 3"/>
    <w:basedOn w:val="Normlntabulk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tednstnovn2zvraznn4">
    <w:name w:val="Medium Shading 2 Accent 4"/>
    <w:basedOn w:val="Normlntabulk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tednstnovn2zvraznn5">
    <w:name w:val="Medium Shading 2 Accent 5"/>
    <w:basedOn w:val="Normlntabulk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tednstnovn2zvraznn6">
    <w:name w:val="Medium Shading 2 Accent 6"/>
    <w:basedOn w:val="Normlntabulk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tednseznam1">
    <w:name w:val="Medium List 1"/>
    <w:basedOn w:val="Normlntabulk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Stednseznam1zvraznn1">
    <w:name w:val="Medium List 1 Accent 1"/>
    <w:basedOn w:val="Normlntabulk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Stednseznam1zvraznn2">
    <w:name w:val="Medium List 1 Accent 2"/>
    <w:basedOn w:val="Normlntabulk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Stednseznam1zvraznn3">
    <w:name w:val="Medium List 1 Accent 3"/>
    <w:basedOn w:val="Normlntabulk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Stednseznam1zvraznn4">
    <w:name w:val="Medium List 1 Accent 4"/>
    <w:basedOn w:val="Normlntabulk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Stednseznam1zvraznn5">
    <w:name w:val="Medium List 1 Accent 5"/>
    <w:basedOn w:val="Normlntabulk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Stednseznam1zvraznn6">
    <w:name w:val="Medium List 1 Accent 6"/>
    <w:basedOn w:val="Normlntabulk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Stednseznam2">
    <w:name w:val="Medium List 2"/>
    <w:basedOn w:val="Normlntabulka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Stednseznam2zvraznn1">
    <w:name w:val="Medium List 2 Accent 1"/>
    <w:basedOn w:val="Normlntabulka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Stednseznam2zvraznn2">
    <w:name w:val="Medium List 2 Accent 2"/>
    <w:basedOn w:val="Normlntabulka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Stednseznam2zvraznn3">
    <w:name w:val="Medium List 2 Accent 3"/>
    <w:basedOn w:val="Normlntabulka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Stednseznam2zvraznn4">
    <w:name w:val="Medium List 2 Accent 4"/>
    <w:basedOn w:val="Normlntabulka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Stednseznam2zvraznn5">
    <w:name w:val="Medium List 2 Accent 5"/>
    <w:basedOn w:val="Normlntabulka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Stednseznam2zvraznn6">
    <w:name w:val="Medium List 2 Accent 6"/>
    <w:basedOn w:val="Normlntabulka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Stednmka1">
    <w:name w:val="Medium Grid 1"/>
    <w:basedOn w:val="Normlntabulk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Stednmka1zvraznn1">
    <w:name w:val="Medium Grid 1 Accent 1"/>
    <w:basedOn w:val="Normlntabulk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Stednmka1zvraznn2">
    <w:name w:val="Medium Grid 1 Accent 2"/>
    <w:basedOn w:val="Normlntabulk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Stednmka1zvraznn3">
    <w:name w:val="Medium Grid 1 Accent 3"/>
    <w:basedOn w:val="Normlntabulk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Stednmka1zvraznn4">
    <w:name w:val="Medium Grid 1 Accent 4"/>
    <w:basedOn w:val="Normlntabulk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Stednmka1zvraznn5">
    <w:name w:val="Medium Grid 1 Accent 5"/>
    <w:basedOn w:val="Normlntabulk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Stednmka1zvraznn6">
    <w:name w:val="Medium Grid 1 Accent 6"/>
    <w:basedOn w:val="Normlntabulk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Stednmka2">
    <w:name w:val="Medium Grid 2"/>
    <w:basedOn w:val="Normlntabulka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Stednmka2zvraznn1">
    <w:name w:val="Medium Grid 2 Accent 1"/>
    <w:basedOn w:val="Normlntabulka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Stednmka2zvraznn2">
    <w:name w:val="Medium Grid 2 Accent 2"/>
    <w:basedOn w:val="Normlntabulka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Stednmka2zvraznn3">
    <w:name w:val="Medium Grid 2 Accent 3"/>
    <w:basedOn w:val="Normlntabulka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Stednmka2zvraznn4">
    <w:name w:val="Medium Grid 2 Accent 4"/>
    <w:basedOn w:val="Normlntabulka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Stednmka2zvraznn5">
    <w:name w:val="Medium Grid 2 Accent 5"/>
    <w:basedOn w:val="Normlntabulka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Stednmka2zvraznn6">
    <w:name w:val="Medium Grid 2 Accent 6"/>
    <w:basedOn w:val="Normlntabulka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Stednmka3">
    <w:name w:val="Medium Grid 3"/>
    <w:basedOn w:val="Normlntabulk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Stednmka3zvraznn1">
    <w:name w:val="Medium Grid 3 Accent 1"/>
    <w:basedOn w:val="Normlntabulk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Stednmka3zvraznn2">
    <w:name w:val="Medium Grid 3 Accent 2"/>
    <w:basedOn w:val="Normlntabulk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Stednmka3zvraznn3">
    <w:name w:val="Medium Grid 3 Accent 3"/>
    <w:basedOn w:val="Normlntabulk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Stednmka3zvraznn4">
    <w:name w:val="Medium Grid 3 Accent 4"/>
    <w:basedOn w:val="Normlntabulk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Stednmka3zvraznn5">
    <w:name w:val="Medium Grid 3 Accent 5"/>
    <w:basedOn w:val="Normlntabulk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Stednmka3zvraznn6">
    <w:name w:val="Medium Grid 3 Accent 6"/>
    <w:basedOn w:val="Normlntabulk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Tmavseznam">
    <w:name w:val="Dark List"/>
    <w:basedOn w:val="Normlntabulk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Tmavseznamzvraznn1">
    <w:name w:val="Dark List Accent 1"/>
    <w:basedOn w:val="Normlntabulk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Tmavseznamzvraznn2">
    <w:name w:val="Dark List Accent 2"/>
    <w:basedOn w:val="Normlntabulk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Tmavseznamzvraznn3">
    <w:name w:val="Dark List Accent 3"/>
    <w:basedOn w:val="Normlntabulk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Tmavseznamzvraznn4">
    <w:name w:val="Dark List Accent 4"/>
    <w:basedOn w:val="Normlntabulk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Tmavseznamzvraznn5">
    <w:name w:val="Dark List Accent 5"/>
    <w:basedOn w:val="Normlntabulk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Tmavseznamzvraznn6">
    <w:name w:val="Dark List Accent 6"/>
    <w:basedOn w:val="Normlntabulk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Barevnstnovn">
    <w:name w:val="Colorful Shading"/>
    <w:basedOn w:val="Normlntabulk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Barevnstnovnzvraznn1">
    <w:name w:val="Colorful Shading Accent 1"/>
    <w:basedOn w:val="Normlntabulk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Barevnstnovnzvraznn2">
    <w:name w:val="Colorful Shading Accent 2"/>
    <w:basedOn w:val="Normlntabulk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Barevnstnovnzvraznn3">
    <w:name w:val="Colorful Shading Accent 3"/>
    <w:basedOn w:val="Normlntabulk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Barevnstnovnzvraznn4">
    <w:name w:val="Colorful Shading Accent 4"/>
    <w:basedOn w:val="Normlntabulk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Barevnstnovnzvraznn5">
    <w:name w:val="Colorful Shading Accent 5"/>
    <w:basedOn w:val="Normlntabulk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Barevnstnovnzvraznn6">
    <w:name w:val="Colorful Shading Accent 6"/>
    <w:basedOn w:val="Normlntabulk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Barevnseznam">
    <w:name w:val="Colorful List"/>
    <w:basedOn w:val="Normlntabulk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Barevnseznamzvraznn1">
    <w:name w:val="Colorful List Accent 1"/>
    <w:basedOn w:val="Normlntabulk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Barevnseznamzvraznn2">
    <w:name w:val="Colorful List Accent 2"/>
    <w:basedOn w:val="Normlntabulk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Barevnseznamzvraznn3">
    <w:name w:val="Colorful List Accent 3"/>
    <w:basedOn w:val="Normlntabulk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Barevnseznamzvraznn4">
    <w:name w:val="Colorful List Accent 4"/>
    <w:basedOn w:val="Normlntabulk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Barevnseznamzvraznn5">
    <w:name w:val="Colorful List Accent 5"/>
    <w:basedOn w:val="Normlntabulk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Barevnseznamzvraznn6">
    <w:name w:val="Colorful List Accent 6"/>
    <w:basedOn w:val="Normlntabulk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Barevnmka">
    <w:name w:val="Colorful Grid"/>
    <w:basedOn w:val="Normlntabulk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Barevnmkazvraznn1">
    <w:name w:val="Colorful Grid Accent 1"/>
    <w:basedOn w:val="Normlntabulk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Barevnmkazvraznn2">
    <w:name w:val="Colorful Grid Accent 2"/>
    <w:basedOn w:val="Normlntabulk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Barevnmkazvraznn3">
    <w:name w:val="Colorful Grid Accent 3"/>
    <w:basedOn w:val="Normlntabulk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Barevnmkazvraznn4">
    <w:name w:val="Colorful Grid Accent 4"/>
    <w:basedOn w:val="Normlntabulk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Barevnmkazvraznn5">
    <w:name w:val="Colorful Grid Accent 5"/>
    <w:basedOn w:val="Normlntabulk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Barevnmkazvraznn6">
    <w:name w:val="Colorful Grid Accent 6"/>
    <w:basedOn w:val="Normlntabulk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21" Type="http://schemas.openxmlformats.org/officeDocument/2006/relationships/image" Target="media/image14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63" Type="http://schemas.openxmlformats.org/officeDocument/2006/relationships/image" Target="media/image56.png"/><Relationship Id="rId68" Type="http://schemas.openxmlformats.org/officeDocument/2006/relationships/customXml" Target="../customXml/item3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66" Type="http://schemas.openxmlformats.org/officeDocument/2006/relationships/theme" Target="theme/theme1.xml"/><Relationship Id="rId5" Type="http://schemas.openxmlformats.org/officeDocument/2006/relationships/webSettings" Target="webSettings.xml"/><Relationship Id="rId61" Type="http://schemas.openxmlformats.org/officeDocument/2006/relationships/image" Target="media/image54.pn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64" Type="http://schemas.openxmlformats.org/officeDocument/2006/relationships/header" Target="header1.xml"/><Relationship Id="rId69" Type="http://schemas.openxmlformats.org/officeDocument/2006/relationships/customXml" Target="../customXml/item4.xml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67" Type="http://schemas.openxmlformats.org/officeDocument/2006/relationships/customXml" Target="../customXml/item2.xml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34" Type="http://schemas.openxmlformats.org/officeDocument/2006/relationships/image" Target="media/image27.png"/><Relationship Id="rId50" Type="http://schemas.openxmlformats.org/officeDocument/2006/relationships/image" Target="media/image43.png"/><Relationship Id="rId55" Type="http://schemas.openxmlformats.org/officeDocument/2006/relationships/image" Target="media/image48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481C7265FF0886469881B0F79A309B3C" ma:contentTypeVersion="23" ma:contentTypeDescription="Vytvoří nový dokument" ma:contentTypeScope="" ma:versionID="f19b63ae8721b892429413534b2e03f4">
  <xsd:schema xmlns:xsd="http://www.w3.org/2001/XMLSchema" xmlns:xs="http://www.w3.org/2001/XMLSchema" xmlns:p="http://schemas.microsoft.com/office/2006/metadata/properties" xmlns:ns2="b715b778-279e-420d-8d0a-7b78def4f9ce" xmlns:ns3="11a92c83-794f-4627-a41f-438f0621f053" targetNamespace="http://schemas.microsoft.com/office/2006/metadata/properties" ma:root="true" ma:fieldsID="04c762dcb1e46a91428cd66d137be344" ns2:_="" ns3:_="">
    <xsd:import namespace="b715b778-279e-420d-8d0a-7b78def4f9ce"/>
    <xsd:import namespace="11a92c83-794f-4627-a41f-438f0621f05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Location" minOccurs="0"/>
                <xsd:element ref="ns2:Datum" minOccurs="0"/>
                <xsd:element ref="ns3:SharedWithUsers" minOccurs="0"/>
                <xsd:element ref="ns3:SharedWithDetails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3:TaxCatchAll" minOccurs="0"/>
                <xsd:element ref="ns2:lcf76f155ced4ddcb4097134ff3c332f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715b778-279e-420d-8d0a-7b78def4f9c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MediaServiceAutoTags" ma:internalName="MediaServiceAutoTags" ma:readOnly="true">
      <xsd:simpleType>
        <xsd:restriction base="dms:Text"/>
      </xsd:simpleType>
    </xsd:element>
    <xsd:element name="MediaServiceOCR" ma:index="12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3" nillable="true" ma:displayName="MediaServiceLocation" ma:internalName="MediaServiceLocation" ma:readOnly="true">
      <xsd:simpleType>
        <xsd:restriction base="dms:Text"/>
      </xsd:simpleType>
    </xsd:element>
    <xsd:element name="Datum" ma:index="14" nillable="true" ma:displayName="Datum" ma:format="DateOnly" ma:internalName="Datum">
      <xsd:simpleType>
        <xsd:restriction base="dms:DateTime"/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4" nillable="true" ma:taxonomy="true" ma:internalName="lcf76f155ced4ddcb4097134ff3c332f" ma:taxonomyFieldName="MediaServiceImageTags" ma:displayName="Značky obrázků" ma:readOnly="false" ma:fieldId="{5cf76f15-5ced-4ddc-b409-7134ff3c332f}" ma:taxonomyMulti="true" ma:sspId="3a56484b-a26b-4e00-921e-6fc0b043d28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5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6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1a92c83-794f-4627-a41f-438f0621f053" elementFormDefault="qualified">
    <xsd:import namespace="http://schemas.microsoft.com/office/2006/documentManagement/types"/>
    <xsd:import namespace="http://schemas.microsoft.com/office/infopath/2007/PartnerControls"/>
    <xsd:element name="SharedWithUsers" ma:index="15" nillable="true" ma:displayName="Sdílí se s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6" nillable="true" ma:displayName="Sdílené s podrobnostmi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1b6759a2-0ad6-4fdc-8cb0-b044d3acbc69}" ma:internalName="TaxCatchAll" ma:showField="CatchAllData" ma:web="11a92c83-794f-4627-a41f-438f0621f05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obsahu"/>
        <xsd:element ref="dc:title" minOccurs="0" maxOccurs="1" ma:index="4" ma:displayName="Nadpis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b715b778-279e-420d-8d0a-7b78def4f9ce">
      <Terms xmlns="http://schemas.microsoft.com/office/infopath/2007/PartnerControls"/>
    </lcf76f155ced4ddcb4097134ff3c332f>
    <Datum xmlns="b715b778-279e-420d-8d0a-7b78def4f9ce" xsi:nil="true"/>
    <TaxCatchAll xmlns="11a92c83-794f-4627-a41f-438f0621f053" xsi:nil="true"/>
  </documentManagement>
</p:properties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CA3BD876-1EAC-4359-BAB2-E87AD3E5B338}"/>
</file>

<file path=customXml/itemProps3.xml><?xml version="1.0" encoding="utf-8"?>
<ds:datastoreItem xmlns:ds="http://schemas.openxmlformats.org/officeDocument/2006/customXml" ds:itemID="{BA4DC95E-028A-4173-96FB-BA4CB1CDA064}"/>
</file>

<file path=customXml/itemProps4.xml><?xml version="1.0" encoding="utf-8"?>
<ds:datastoreItem xmlns:ds="http://schemas.openxmlformats.org/officeDocument/2006/customXml" ds:itemID="{0F657B64-5475-475B-80B2-26E0FB8EDF21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68</TotalTime>
  <Pages>38</Pages>
  <Words>2901</Words>
  <Characters>17116</Characters>
  <Application>Microsoft Office Word</Application>
  <DocSecurity>0</DocSecurity>
  <Lines>142</Lines>
  <Paragraphs>39</Paragraphs>
  <ScaleCrop>false</ScaleCrop>
  <HeadingPairs>
    <vt:vector size="4" baseType="variant">
      <vt:variant>
        <vt:lpstr>Název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Manager/>
  <Company/>
  <LinksUpToDate>false</LinksUpToDate>
  <CharactersWithSpaces>19978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>Lucie Bučinová</cp:lastModifiedBy>
  <cp:revision>9</cp:revision>
  <dcterms:created xsi:type="dcterms:W3CDTF">2013-12-23T23:15:00Z</dcterms:created>
  <dcterms:modified xsi:type="dcterms:W3CDTF">2025-12-16T15:58:00Z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0x010100481C7265FF0886469881B0F79A309B3C</vt:lpwstr>
  </property>
</Properties>
</file>